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855" w:rsidRDefault="009C5855">
      <w:pPr>
        <w:autoSpaceDE w:val="0"/>
        <w:autoSpaceDN w:val="0"/>
        <w:spacing w:after="78" w:line="22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42"/>
        <w:gridCol w:w="3520"/>
        <w:gridCol w:w="3060"/>
      </w:tblGrid>
      <w:tr w:rsidR="009C5855" w:rsidTr="00845B67">
        <w:trPr>
          <w:trHeight w:hRule="exact" w:val="384"/>
        </w:trPr>
        <w:tc>
          <w:tcPr>
            <w:tcW w:w="3142" w:type="dxa"/>
            <w:tcMar>
              <w:left w:w="0" w:type="dxa"/>
              <w:right w:w="0" w:type="dxa"/>
            </w:tcMar>
          </w:tcPr>
          <w:p w:rsidR="009C5855" w:rsidRPr="00845B67" w:rsidRDefault="009C5855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</w:p>
        </w:tc>
        <w:tc>
          <w:tcPr>
            <w:tcW w:w="3520" w:type="dxa"/>
          </w:tcPr>
          <w:p w:rsidR="009C5855" w:rsidRDefault="009C5855"/>
        </w:tc>
        <w:tc>
          <w:tcPr>
            <w:tcW w:w="3060" w:type="dxa"/>
          </w:tcPr>
          <w:p w:rsidR="009C5855" w:rsidRDefault="009C5855"/>
        </w:tc>
      </w:tr>
    </w:tbl>
    <w:p w:rsidR="0062681D" w:rsidRPr="0062681D" w:rsidRDefault="0062681D" w:rsidP="0062681D">
      <w:pPr>
        <w:tabs>
          <w:tab w:val="left" w:pos="701"/>
        </w:tabs>
        <w:rPr>
          <w:b/>
          <w:lang w:val="ru-RU"/>
        </w:rPr>
      </w:pPr>
      <w:bookmarkStart w:id="0" w:name="_GoBack"/>
      <w:bookmarkEnd w:id="0"/>
    </w:p>
    <w:p w:rsidR="009C5855" w:rsidRPr="0062681D" w:rsidRDefault="0062681D" w:rsidP="0062681D">
      <w:pPr>
        <w:tabs>
          <w:tab w:val="left" w:pos="1478"/>
        </w:tabs>
        <w:rPr>
          <w:lang w:val="ru-RU"/>
        </w:rPr>
        <w:sectPr w:rsidR="009C5855" w:rsidRPr="0062681D">
          <w:pgSz w:w="11900" w:h="16840"/>
          <w:pgMar w:top="820" w:right="1440" w:bottom="1440" w:left="1440" w:header="720" w:footer="720" w:gutter="0"/>
          <w:cols w:space="720" w:equalWidth="0">
            <w:col w:w="9020" w:space="0"/>
          </w:cols>
          <w:docGrid w:linePitch="360"/>
        </w:sectPr>
      </w:pPr>
      <w:r>
        <w:rPr>
          <w:lang w:val="ru-RU"/>
        </w:rPr>
        <w:tab/>
      </w:r>
    </w:p>
    <w:p w:rsidR="009C5855" w:rsidRPr="00845B67" w:rsidRDefault="009C5855">
      <w:pPr>
        <w:autoSpaceDE w:val="0"/>
        <w:autoSpaceDN w:val="0"/>
        <w:spacing w:after="216" w:line="220" w:lineRule="exact"/>
        <w:rPr>
          <w:lang w:val="ru-RU"/>
        </w:rPr>
      </w:pPr>
    </w:p>
    <w:p w:rsidR="009C5855" w:rsidRPr="00845B67" w:rsidRDefault="0051491C">
      <w:pPr>
        <w:autoSpaceDE w:val="0"/>
        <w:autoSpaceDN w:val="0"/>
        <w:spacing w:after="0" w:line="230" w:lineRule="auto"/>
        <w:rPr>
          <w:lang w:val="ru-RU"/>
        </w:rPr>
      </w:pPr>
      <w:r w:rsidRPr="00845B67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9C5855" w:rsidRPr="0051491C" w:rsidRDefault="0051491C">
      <w:pPr>
        <w:autoSpaceDE w:val="0"/>
        <w:autoSpaceDN w:val="0"/>
        <w:spacing w:before="346" w:after="0" w:line="286" w:lineRule="auto"/>
        <w:ind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Рабочая программа по английскому языку на уровне основного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основного общего образования, с учётом распределённых по классам проверяемых требований к результатам освоения основной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образовательной программы основного общего образования и элементов содержания,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представленных в Универсальном кодификаторе по иностранному (английскому) языку, а также на основе характеристики планируемых результатов духовно-нравственного развития, воспитания и социализации обучающихся, представленной в Примерной программе воспитания (одобрено решением ФУМО от 02.06.2020 г.).</w:t>
      </w:r>
    </w:p>
    <w:p w:rsidR="009C5855" w:rsidRPr="0051491C" w:rsidRDefault="0051491C">
      <w:pPr>
        <w:autoSpaceDE w:val="0"/>
        <w:autoSpaceDN w:val="0"/>
        <w:spacing w:before="264" w:after="0" w:line="262" w:lineRule="auto"/>
        <w:rPr>
          <w:lang w:val="ru-RU"/>
        </w:rPr>
      </w:pP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ОБЩАЯ ХАРАКТЕРИСТИКА УЧЕБНОГО ПРЕДМЕТА «ИНОСТРАННЫЙ (АНГЛИЙСКИЙ) </w:t>
      </w:r>
      <w:proofErr w:type="gramStart"/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>ЯЗЫК »</w:t>
      </w:r>
      <w:proofErr w:type="gramEnd"/>
    </w:p>
    <w:p w:rsidR="009C5855" w:rsidRPr="0051491C" w:rsidRDefault="0051491C">
      <w:pPr>
        <w:autoSpaceDE w:val="0"/>
        <w:autoSpaceDN w:val="0"/>
        <w:spacing w:before="166" w:after="0" w:line="286" w:lineRule="auto"/>
        <w:ind w:right="288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Предмету «Иностранный (английский) язык» принадлежит важное место в системе общего образования и воспитания современного школьника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языков как инструмента межличностного и межкультурного взаимодействия, способствует их общему речевому развитию, воспитанию гражданской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идентичности, расширению кругозора, воспитанию чувств и эмоций. Наряду с этим иностранный язык выступает инструментом овладения другими предметными областями в сфере гуманитарных, математических, естественно-научных и других наук и становится важной составляющей базы для общего и специального образования.</w:t>
      </w:r>
    </w:p>
    <w:p w:rsidR="009C5855" w:rsidRPr="0051491C" w:rsidRDefault="0051491C">
      <w:pPr>
        <w:autoSpaceDE w:val="0"/>
        <w:autoSpaceDN w:val="0"/>
        <w:spacing w:before="190" w:after="0" w:line="281" w:lineRule="auto"/>
        <w:ind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 последние десятилетия наблюдается трансформация взглядов на владение иностранным языком, усиление общественных запросов на квалифицированных и мобильных людей, способных быстро адаптироваться к изменяющимся потребностям общества, овладевать новыми компетенциями. Владение иностранным языком обеспечивает быстрый доступ к передовым международным научным и технологическим достижениям и расширяет возможности образования и самообразования.</w:t>
      </w:r>
    </w:p>
    <w:p w:rsidR="009C5855" w:rsidRPr="0051491C" w:rsidRDefault="0051491C">
      <w:pPr>
        <w:autoSpaceDE w:val="0"/>
        <w:autoSpaceDN w:val="0"/>
        <w:spacing w:before="70" w:after="0" w:line="281" w:lineRule="auto"/>
        <w:ind w:right="144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Владение иностранным языком сейчас рассматривается как часть профессии, поэтому он является универсальным предметом, которым стремятся овладеть современные школьники независимо от выбранных ими профильных предметов (математика, история, химия, физика и др.). Таким образом, владение иностранным языком становится одним из важнейших средств социализации и успешной профессиональной деятельности выпускника школы.</w:t>
      </w:r>
    </w:p>
    <w:p w:rsidR="009C5855" w:rsidRPr="0051491C" w:rsidRDefault="0051491C">
      <w:pPr>
        <w:autoSpaceDE w:val="0"/>
        <w:autoSpaceDN w:val="0"/>
        <w:spacing w:before="190" w:after="0" w:line="281" w:lineRule="auto"/>
        <w:ind w:right="288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Возрастает значимость владения разными иностранными языками как в качестве первого, так и в качество второго. Расширение номенклатуры изучаемых языков соответствует стратегическим интересам России в эпоху постглобализации и многополярного мира. Знание родного языка экономического или политического партнёра обеспечивает более эффективное общение,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учитывающее особенности культуры партнёра, что позволяет успешнее решать возникающие проблемы и избегать конфликтов.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62" w:lineRule="auto"/>
        <w:ind w:right="1728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Естественно, возрастание значимости владения иностранными языками приводит к переосмыслению целей и содержания обучения предмету.</w:t>
      </w:r>
    </w:p>
    <w:p w:rsidR="009C5855" w:rsidRPr="0051491C" w:rsidRDefault="0051491C">
      <w:pPr>
        <w:autoSpaceDE w:val="0"/>
        <w:autoSpaceDN w:val="0"/>
        <w:spacing w:before="262" w:after="0" w:line="230" w:lineRule="auto"/>
        <w:rPr>
          <w:lang w:val="ru-RU"/>
        </w:rPr>
      </w:pP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«ИНОСТРАННЫЙ (АНГЛИЙСКИЙ) ЯЗЫК»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66" w:after="0" w:line="262" w:lineRule="auto"/>
        <w:ind w:right="144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 свете сказанного выше цели иноязычного образования становятся более сложными по структуре, формулируются на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ценностном, когнитивном и прагматическом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уровнях и, соответственно,</w:t>
      </w:r>
    </w:p>
    <w:p w:rsidR="009C5855" w:rsidRPr="0051491C" w:rsidRDefault="009C5855">
      <w:pPr>
        <w:rPr>
          <w:lang w:val="ru-RU"/>
        </w:rPr>
        <w:sectPr w:rsidR="009C5855" w:rsidRPr="0051491C">
          <w:pgSz w:w="11900" w:h="16840"/>
          <w:pgMar w:top="436" w:right="650" w:bottom="35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5855" w:rsidRPr="0051491C" w:rsidRDefault="009C5855">
      <w:pPr>
        <w:autoSpaceDE w:val="0"/>
        <w:autoSpaceDN w:val="0"/>
        <w:spacing w:after="66" w:line="220" w:lineRule="exact"/>
        <w:rPr>
          <w:lang w:val="ru-RU"/>
        </w:rPr>
      </w:pPr>
    </w:p>
    <w:p w:rsidR="009C5855" w:rsidRPr="0051491C" w:rsidRDefault="0051491C">
      <w:pPr>
        <w:autoSpaceDE w:val="0"/>
        <w:autoSpaceDN w:val="0"/>
        <w:spacing w:after="0" w:line="281" w:lineRule="auto"/>
        <w:ind w:right="432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воплощаются в личностных, метапредметных/общеучебных/универсальных и предметных результатах обучения. А иностранные языки признаются средством общения и ценным ресурсом личности для самореализации и социальной адаптации; инструментом развития умений поиска, обработки и использования информации в познавательных целях, одним из средств воспитания качеств гражданина, патриота; развития национального самосознания, стремления к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взаимопониманию между людьми разных стран.</w:t>
      </w:r>
    </w:p>
    <w:p w:rsidR="009C5855" w:rsidRPr="0051491C" w:rsidRDefault="0051491C">
      <w:pPr>
        <w:autoSpaceDE w:val="0"/>
        <w:autoSpaceDN w:val="0"/>
        <w:spacing w:before="190" w:after="0" w:line="271" w:lineRule="auto"/>
        <w:ind w:right="576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На прагматическом уровне </w:t>
      </w:r>
      <w:r w:rsidRPr="0051491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целью иноязычного образования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провозглашено формирование коммуникативной компетенции обучающихся в единстве таких её составляющих, как речевая, языковая, социокультурная, компенсаторная компетенции:</w:t>
      </w:r>
    </w:p>
    <w:p w:rsidR="009C5855" w:rsidRPr="0051491C" w:rsidRDefault="0051491C">
      <w:pPr>
        <w:autoSpaceDE w:val="0"/>
        <w:autoSpaceDN w:val="0"/>
        <w:spacing w:before="180" w:after="0" w:line="262" w:lineRule="auto"/>
        <w:ind w:left="420" w:right="576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— 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>речевая компетенция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— развитие коммуникативных умений в четырёх основных видах речевой деятельности (говорении, аудировании, чтении, письме);</w:t>
      </w:r>
    </w:p>
    <w:p w:rsidR="009C5855" w:rsidRPr="0051491C" w:rsidRDefault="0051491C">
      <w:pPr>
        <w:autoSpaceDE w:val="0"/>
        <w:autoSpaceDN w:val="0"/>
        <w:spacing w:before="240" w:after="0"/>
        <w:ind w:left="42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— 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>языковая компетенция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— овладение новыми языковыми средствами (фонетическими, орфографическими, лексическими, грамматическими) в соответствии 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</w:r>
    </w:p>
    <w:p w:rsidR="009C5855" w:rsidRPr="0051491C" w:rsidRDefault="0051491C">
      <w:pPr>
        <w:autoSpaceDE w:val="0"/>
        <w:autoSpaceDN w:val="0"/>
        <w:spacing w:before="238" w:after="0" w:line="281" w:lineRule="auto"/>
        <w:ind w:left="420" w:right="144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— 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>социокультурная/межкультурная компетенция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— приобщение к культуре, традициям реалиям стран/страны изучаемого языка в рамках тем и ситуаций общения, отвечающих опыту, интересам, психологическим особенностям учащихся основной школы на разных её этапах; формирование умения представлять свою страну, её культуру в условиях межкультурного общения;</w:t>
      </w:r>
    </w:p>
    <w:p w:rsidR="009C5855" w:rsidRPr="0051491C" w:rsidRDefault="0051491C">
      <w:pPr>
        <w:autoSpaceDE w:val="0"/>
        <w:autoSpaceDN w:val="0"/>
        <w:spacing w:before="238" w:after="0" w:line="262" w:lineRule="auto"/>
        <w:ind w:left="420" w:right="72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— 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>компенсаторная компетенция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— развитие умений выходить из положения в условиях дефицита языковых средств при получении и передаче информации.</w:t>
      </w:r>
    </w:p>
    <w:p w:rsidR="009C5855" w:rsidRPr="0051491C" w:rsidRDefault="0051491C">
      <w:pPr>
        <w:autoSpaceDE w:val="0"/>
        <w:autoSpaceDN w:val="0"/>
        <w:spacing w:before="298" w:after="0"/>
        <w:ind w:right="720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Наряду с иноязычной коммуникативной компетенцией средствами иностранного языка формируются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>ключевые универсальные учебные компетенции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</w:t>
      </w:r>
    </w:p>
    <w:p w:rsidR="009C5855" w:rsidRPr="0051491C" w:rsidRDefault="0051491C">
      <w:pPr>
        <w:autoSpaceDE w:val="0"/>
        <w:autoSpaceDN w:val="0"/>
        <w:spacing w:before="190" w:after="0" w:line="283" w:lineRule="auto"/>
        <w:ind w:right="144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 соответствии с личностно ориентированной парадигмой образования основными подходами к обучению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иностранным языкам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признаются компетентностный, системно-деятельностный, межкультурный и коммуникативно-когнитивный. Совокупность перечисленных подходов предполагает возможность реализовать поставленные цели, добиться достижения планируемых результатов в рамках содержания, отобранного для основной школы, использования новых педагогических технологий (дифференциация, индивидуализация, проектная деятельность и др.) и использования современных средств обучения.</w:t>
      </w:r>
    </w:p>
    <w:p w:rsidR="009C5855" w:rsidRPr="0051491C" w:rsidRDefault="0051491C">
      <w:pPr>
        <w:autoSpaceDE w:val="0"/>
        <w:autoSpaceDN w:val="0"/>
        <w:spacing w:before="262" w:after="0" w:line="262" w:lineRule="auto"/>
        <w:ind w:right="4032"/>
        <w:rPr>
          <w:lang w:val="ru-RU"/>
        </w:rPr>
      </w:pP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МЕСТО УЧЕБНОГО ПРЕДМЕТА В УЧЕБНОМ </w:t>
      </w:r>
      <w:proofErr w:type="gramStart"/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>ПЛАНЕ«</w:t>
      </w:r>
      <w:proofErr w:type="gramEnd"/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>ИНОСТРАННЫЙ (АНГЛИЙСКИЙ) ЯЗЫК»</w:t>
      </w:r>
    </w:p>
    <w:p w:rsidR="009C5855" w:rsidRPr="0051491C" w:rsidRDefault="0051491C">
      <w:pPr>
        <w:autoSpaceDE w:val="0"/>
        <w:autoSpaceDN w:val="0"/>
        <w:spacing w:before="166" w:after="0" w:line="281" w:lineRule="auto"/>
        <w:ind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Обязательный учебный предмет «Иностранный язык» входит в предметную область «Иностранные языки» и изучается обязательно со 2-го по 11-ый класс. На этапе основного общего образования минимально допустимое количество учебных часов, выделяемых на изучение первого иностранного языка, — 3 часа в неделю, что составляет по 102 учебных часа на каждом году обучения с 5 по 9 класс.</w:t>
      </w:r>
    </w:p>
    <w:p w:rsidR="009C5855" w:rsidRPr="0051491C" w:rsidRDefault="009C5855">
      <w:pPr>
        <w:rPr>
          <w:lang w:val="ru-RU"/>
        </w:rPr>
        <w:sectPr w:rsidR="009C5855" w:rsidRPr="0051491C">
          <w:pgSz w:w="11900" w:h="16840"/>
          <w:pgMar w:top="286" w:right="788" w:bottom="762" w:left="666" w:header="720" w:footer="720" w:gutter="0"/>
          <w:cols w:space="720" w:equalWidth="0">
            <w:col w:w="10446" w:space="0"/>
          </w:cols>
          <w:docGrid w:linePitch="360"/>
        </w:sectPr>
      </w:pPr>
    </w:p>
    <w:p w:rsidR="009C5855" w:rsidRPr="0051491C" w:rsidRDefault="009C5855">
      <w:pPr>
        <w:autoSpaceDE w:val="0"/>
        <w:autoSpaceDN w:val="0"/>
        <w:spacing w:after="78" w:line="220" w:lineRule="exact"/>
        <w:rPr>
          <w:lang w:val="ru-RU"/>
        </w:rPr>
      </w:pPr>
    </w:p>
    <w:p w:rsidR="009C5855" w:rsidRPr="0051491C" w:rsidRDefault="0051491C">
      <w:pPr>
        <w:autoSpaceDE w:val="0"/>
        <w:autoSpaceDN w:val="0"/>
        <w:spacing w:after="0" w:line="230" w:lineRule="auto"/>
        <w:rPr>
          <w:lang w:val="ru-RU"/>
        </w:rPr>
      </w:pP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9C5855" w:rsidRPr="0051491C" w:rsidRDefault="0051491C">
      <w:pPr>
        <w:autoSpaceDE w:val="0"/>
        <w:autoSpaceDN w:val="0"/>
        <w:spacing w:before="346" w:after="0" w:line="230" w:lineRule="auto"/>
        <w:rPr>
          <w:lang w:val="ru-RU"/>
        </w:rPr>
      </w:pP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>5 КЛАСС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66" w:after="0" w:line="271" w:lineRule="auto"/>
        <w:ind w:right="1152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УМЕНИЯ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Моя семья. Мои друзья. Семейные праздники: день рождения, Новый год.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Внешность и характер человека/литературного персонажа. Досуг и увлечения/хобби современного подростка (чтение, кино, спорт).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Здоровый образ жизни: режим труда и отдыха, здоровое питание.</w:t>
      </w:r>
    </w:p>
    <w:p w:rsidR="009C5855" w:rsidRPr="0051491C" w:rsidRDefault="0051491C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Покупки: одежда, обувь и продукты питания.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2" w:after="0" w:line="262" w:lineRule="auto"/>
        <w:ind w:right="864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Школа, школьная жизнь, школьная форма, изучаемые предметы. Переписка с зарубежными сверстниками.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Каникулы в различное время года. Виды отдыха.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Природа: дикие и домашние животные. Погода. Родной город/село. Транспорт.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71" w:lineRule="auto"/>
        <w:ind w:right="576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Родная страна и страна/страны изучаемого языка. Их географическое положение, столицы; достопримечательности, культурные особенности (национальные праздники, традиции, обычаи). </w:t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Выдающиеся люди родной страны и страны/стран изучаемого языка: писатели, поэты.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86" w:lineRule="auto"/>
        <w:ind w:right="144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Говорение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коммуникативных умений </w:t>
      </w:r>
      <w:r w:rsidRPr="0051491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диалогической речи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на базе умений, сформированных в начальной школе: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>диалог этикетного  характера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:  начинать,  поддерживать и заканчивать разговор (в том числе разговор по телефону); поздравлять с праздником и вежливо реагировать на поздравление; выражать благодарность; вежливо соглашаться на предложение/отказываться от предложения собеседника; </w:t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>диалог-побуждение к действию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: 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>диалог-расспрос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: сообщать фактическую информацию, отвечая на вопросы разных видов; запрашивать интересующую информацию.</w:t>
      </w:r>
    </w:p>
    <w:p w:rsidR="009C5855" w:rsidRPr="0051491C" w:rsidRDefault="0051491C">
      <w:pPr>
        <w:autoSpaceDE w:val="0"/>
        <w:autoSpaceDN w:val="0"/>
        <w:spacing w:before="70" w:after="0" w:line="278" w:lineRule="auto"/>
        <w:ind w:right="288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Вышеперечисленные умения диалогической речи развиваются в стандартных ситуациях неофициального общения в рамках тематического содержания речи класса с опорой на речевые ситуации, ключевые слова и/или иллюстрации, фотографии с соблюдением норм речевого этикета, принятых в стране/странах изучаемого языка.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Объём диалога — до 5 реплик со стороны каждого собеседника.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86" w:lineRule="auto"/>
        <w:ind w:right="576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коммуникативных умений </w:t>
      </w:r>
      <w:r w:rsidRPr="0051491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монологической речи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на базе умений, сформированных в начальной школе: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1) создание устных  связных  монологических  высказываний с использованием основных коммуникативных типов речи: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—   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—   повествование/сообщение;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2) изложение (пересказ) основного содержания прочитанного текста;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3) краткое изложение результатов выполненной проектной работы.</w:t>
      </w:r>
    </w:p>
    <w:p w:rsidR="009C5855" w:rsidRPr="0051491C" w:rsidRDefault="0051491C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вопросы, план и/или иллюстрации, фотографии.</w:t>
      </w:r>
    </w:p>
    <w:p w:rsidR="009C5855" w:rsidRPr="0051491C" w:rsidRDefault="009C5855">
      <w:pPr>
        <w:rPr>
          <w:lang w:val="ru-RU"/>
        </w:rPr>
        <w:sectPr w:rsidR="009C5855" w:rsidRPr="0051491C">
          <w:pgSz w:w="11900" w:h="16840"/>
          <w:pgMar w:top="298" w:right="650" w:bottom="3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5855" w:rsidRPr="0051491C" w:rsidRDefault="009C5855">
      <w:pPr>
        <w:autoSpaceDE w:val="0"/>
        <w:autoSpaceDN w:val="0"/>
        <w:spacing w:after="78" w:line="220" w:lineRule="exact"/>
        <w:rPr>
          <w:lang w:val="ru-RU"/>
        </w:rPr>
      </w:pPr>
    </w:p>
    <w:p w:rsidR="009C5855" w:rsidRPr="0051491C" w:rsidRDefault="0051491C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Объём монологического высказывания — 5-6 фраз.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Аудирование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коммуникативных умений </w:t>
      </w:r>
      <w:r w:rsidRPr="0051491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аудирования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на базе умений, сформированных в начальной школе: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при непосредственном общении: понимание на слух речи учителя и одноклассников и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вербальная/невербальная реакция на услышанное;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при опосредованном общении: дальнейшее развитие умений восприятия и понимания на слух несложных адаптированных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с опорой и без опоры на иллюстрации.</w:t>
      </w:r>
    </w:p>
    <w:p w:rsidR="009C5855" w:rsidRPr="0051491C" w:rsidRDefault="0051491C">
      <w:pPr>
        <w:autoSpaceDE w:val="0"/>
        <w:autoSpaceDN w:val="0"/>
        <w:spacing w:before="72" w:after="0" w:line="271" w:lineRule="auto"/>
        <w:ind w:right="864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тексте; игнорировать незнакомые слова, несущественные для понимания основного содержания.</w:t>
      </w:r>
    </w:p>
    <w:p w:rsidR="009C5855" w:rsidRPr="0051491C" w:rsidRDefault="0051491C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Аудирование с пониманием запрашиваемой информации предполагает умение выделять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запрашиваемую информацию, представленную в эксплицитной (явной) форме, в воспринимаемом на слух тексте.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Время звучания текста/текстов для аудирования — до 1 минуты.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81" w:lineRule="auto"/>
        <w:ind w:right="432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Смысловое чтение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Развитие сформированных в начальной школе умений читать про себя и понимать учебные и несложные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9C5855" w:rsidRPr="0051491C" w:rsidRDefault="0051491C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Чтение с пониманием основного содержания текста предполагает умение определять основную тему и главные факты/события в прочитанном тексте, игнорировать незнакомые слова,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несущественные для понимания основного содержания.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71" w:lineRule="auto"/>
        <w:ind w:right="288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Чтение с пониманием запрашиваемой информации предполагает умение находить в прочитанном тексте и понимать запрашиваемую информацию, представленную в эксплицитной (явной) форме. </w:t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Чтение несплошных текстов (таблиц) и понимание представленной в них информации.</w:t>
      </w:r>
    </w:p>
    <w:p w:rsidR="009C5855" w:rsidRPr="0051491C" w:rsidRDefault="0051491C">
      <w:pPr>
        <w:autoSpaceDE w:val="0"/>
        <w:autoSpaceDN w:val="0"/>
        <w:spacing w:before="72" w:after="0" w:line="271" w:lineRule="auto"/>
        <w:ind w:right="102" w:firstLine="180"/>
        <w:jc w:val="both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Тексты для чтения: беседа/диалог, рассказ, сказка, сообщение личного характера, отрывок из статьи научно-популярного характера, сообщение информационного характера, стихотворение; несплошной текст (таблица).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Объём текста/текстов для чтения — 180-200 слов.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86" w:lineRule="auto"/>
        <w:ind w:right="288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Письменная речь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умений письменной речи на базе умений, сформированных в начальной школе: </w:t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списывание текста и выписывание из него слов, словосочетаний, предложений в соответствии с решаемой коммуникативной задачей;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написание коротких поздравлений с праздниками (с Новым годом, Рождеством, днём рождения); </w:t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заполнение анкет и формуляров: сообщение о себе основных сведений в соответствии с нормами, принятыми в стране/странах изучаемого языка;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написание электронного сообщения личного характера: сообщение кратких сведений о себе; оформление обращения, завершающей фразы и подписи в соответствии с нормами неофициального</w:t>
      </w:r>
    </w:p>
    <w:p w:rsidR="009C5855" w:rsidRPr="0051491C" w:rsidRDefault="009C5855">
      <w:pPr>
        <w:rPr>
          <w:lang w:val="ru-RU"/>
        </w:rPr>
        <w:sectPr w:rsidR="009C5855" w:rsidRPr="0051491C">
          <w:pgSz w:w="11900" w:h="16840"/>
          <w:pgMar w:top="298" w:right="648" w:bottom="416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9C5855" w:rsidRPr="0051491C" w:rsidRDefault="009C5855">
      <w:pPr>
        <w:autoSpaceDE w:val="0"/>
        <w:autoSpaceDN w:val="0"/>
        <w:spacing w:after="66" w:line="220" w:lineRule="exact"/>
        <w:rPr>
          <w:lang w:val="ru-RU"/>
        </w:rPr>
      </w:pPr>
    </w:p>
    <w:p w:rsidR="009C5855" w:rsidRPr="0051491C" w:rsidRDefault="0051491C">
      <w:pPr>
        <w:autoSpaceDE w:val="0"/>
        <w:autoSpaceDN w:val="0"/>
        <w:spacing w:after="0" w:line="230" w:lineRule="auto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общения, принятыми в стране/странах изучаемого языка. Объём сообщения — до 60 слов.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81" w:lineRule="auto"/>
        <w:ind w:right="144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ЯЗЫКОВЫЕ ЗНАНИЯ И УМЕНИЯ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Фонетическая сторона речи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Различение на  слух  и  адекватное,  без  ошибок, 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9C5855" w:rsidRPr="0051491C" w:rsidRDefault="0051491C">
      <w:pPr>
        <w:autoSpaceDE w:val="0"/>
        <w:autoSpaceDN w:val="0"/>
        <w:spacing w:before="70" w:after="0" w:line="271" w:lineRule="auto"/>
        <w:ind w:right="864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демонстрирующее понимание текста.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2" w:after="0" w:line="262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Тексты для чтения вслух: беседа/диалог, рассказ, отрывок из статьи научно-популярного характера, сообщение информационного характера.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Объём текста для чтения вслух — до 90 слов.</w:t>
      </w:r>
    </w:p>
    <w:p w:rsidR="009C5855" w:rsidRPr="0051491C" w:rsidRDefault="0051491C">
      <w:pPr>
        <w:autoSpaceDE w:val="0"/>
        <w:autoSpaceDN w:val="0"/>
        <w:spacing w:before="190" w:after="0" w:line="262" w:lineRule="auto"/>
        <w:ind w:left="180" w:right="6192"/>
        <w:rPr>
          <w:lang w:val="ru-RU"/>
        </w:rPr>
      </w:pP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Графика, орфография и пунктуация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Правильное написание изученных слов.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81" w:lineRule="auto"/>
        <w:ind w:right="288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Лексическая сторона речи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9C5855" w:rsidRPr="0051491C" w:rsidRDefault="0051491C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Объём изучаемой лексики: 625 лексических единиц для продуктивного использования (включая 500 лексических единиц, изученных в начальной школе) и 675 лексических единиц для рецептивного усвоения (включая 625 лексических единиц продуктивного минимума).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86" w:lineRule="auto"/>
        <w:ind w:right="144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Основные способы словообразования: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аффиксация: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образование имён существительных при помощи суффиксов -</w:t>
      </w:r>
      <w:r>
        <w:rPr>
          <w:rFonts w:ascii="Times New Roman" w:eastAsia="Times New Roman" w:hAnsi="Times New Roman"/>
          <w:color w:val="000000"/>
          <w:sz w:val="24"/>
        </w:rPr>
        <w:t>er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/-</w:t>
      </w:r>
      <w:r>
        <w:rPr>
          <w:rFonts w:ascii="Times New Roman" w:eastAsia="Times New Roman" w:hAnsi="Times New Roman"/>
          <w:color w:val="000000"/>
          <w:sz w:val="24"/>
        </w:rPr>
        <w:t>or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teacher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visitor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), -</w:t>
      </w:r>
      <w:r>
        <w:rPr>
          <w:rFonts w:ascii="Times New Roman" w:eastAsia="Times New Roman" w:hAnsi="Times New Roman"/>
          <w:color w:val="000000"/>
          <w:sz w:val="24"/>
        </w:rPr>
        <w:t>ist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scientist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tourist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), -</w:t>
      </w:r>
      <w:r>
        <w:rPr>
          <w:rFonts w:ascii="Times New Roman" w:eastAsia="Times New Roman" w:hAnsi="Times New Roman"/>
          <w:color w:val="000000"/>
          <w:sz w:val="24"/>
        </w:rPr>
        <w:t>sion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/-</w:t>
      </w:r>
      <w:r>
        <w:rPr>
          <w:rFonts w:ascii="Times New Roman" w:eastAsia="Times New Roman" w:hAnsi="Times New Roman"/>
          <w:color w:val="000000"/>
          <w:sz w:val="24"/>
        </w:rPr>
        <w:t>tion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dis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</w:rPr>
        <w:t>cussion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invitation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образование имён  прилагательных при помощи суффиксов -</w:t>
      </w:r>
      <w:r>
        <w:rPr>
          <w:rFonts w:ascii="Times New Roman" w:eastAsia="Times New Roman" w:hAnsi="Times New Roman"/>
          <w:color w:val="000000"/>
          <w:sz w:val="24"/>
        </w:rPr>
        <w:t>ful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wonderful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), -</w:t>
      </w:r>
      <w:r>
        <w:rPr>
          <w:rFonts w:ascii="Times New Roman" w:eastAsia="Times New Roman" w:hAnsi="Times New Roman"/>
          <w:color w:val="000000"/>
          <w:sz w:val="24"/>
        </w:rPr>
        <w:t>ian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/-</w:t>
      </w:r>
      <w:r>
        <w:rPr>
          <w:rFonts w:ascii="Times New Roman" w:eastAsia="Times New Roman" w:hAnsi="Times New Roman"/>
          <w:color w:val="000000"/>
          <w:sz w:val="24"/>
        </w:rPr>
        <w:t>an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color w:val="000000"/>
          <w:sz w:val="24"/>
        </w:rPr>
        <w:t>Russian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American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образование наречий при помощи суффикса -</w:t>
      </w:r>
      <w:r>
        <w:rPr>
          <w:rFonts w:ascii="Times New Roman" w:eastAsia="Times New Roman" w:hAnsi="Times New Roman"/>
          <w:color w:val="000000"/>
          <w:sz w:val="24"/>
        </w:rPr>
        <w:t>ly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recently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образование имён прилагательных, имён существительных и наречий при помощи отрицательного префикса </w:t>
      </w:r>
      <w:r>
        <w:rPr>
          <w:rFonts w:ascii="Times New Roman" w:eastAsia="Times New Roman" w:hAnsi="Times New Roman"/>
          <w:color w:val="000000"/>
          <w:sz w:val="24"/>
        </w:rPr>
        <w:t>un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- (</w:t>
      </w:r>
      <w:r>
        <w:rPr>
          <w:rFonts w:ascii="Times New Roman" w:eastAsia="Times New Roman" w:hAnsi="Times New Roman"/>
          <w:color w:val="000000"/>
          <w:sz w:val="24"/>
        </w:rPr>
        <w:t>unhappy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unreality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unusually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71" w:lineRule="auto"/>
        <w:ind w:right="720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Грамматическая сторона речи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Предложения с несколькими обстоятельствами, следующими в определённом порядке.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Вопросительные предложения (альтернативный и разделительный вопросы в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Past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Future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Simple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9C5855" w:rsidRPr="0051491C" w:rsidRDefault="0051491C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Глаголы в видо-временных формах действительного залога в изъявительном наклонении в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Perfect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в повествовательных (утвердительных и отрицательных) и вопросительных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предложениях.</w:t>
      </w:r>
    </w:p>
    <w:p w:rsidR="009C5855" w:rsidRPr="0051491C" w:rsidRDefault="009C5855">
      <w:pPr>
        <w:rPr>
          <w:lang w:val="ru-RU"/>
        </w:rPr>
        <w:sectPr w:rsidR="009C5855" w:rsidRPr="0051491C">
          <w:pgSz w:w="11900" w:h="16840"/>
          <w:pgMar w:top="286" w:right="698" w:bottom="368" w:left="666" w:header="720" w:footer="720" w:gutter="0"/>
          <w:cols w:space="720" w:equalWidth="0">
            <w:col w:w="10536" w:space="0"/>
          </w:cols>
          <w:docGrid w:linePitch="360"/>
        </w:sectPr>
      </w:pPr>
    </w:p>
    <w:p w:rsidR="009C5855" w:rsidRPr="0051491C" w:rsidRDefault="009C5855">
      <w:pPr>
        <w:autoSpaceDE w:val="0"/>
        <w:autoSpaceDN w:val="0"/>
        <w:spacing w:after="78" w:line="220" w:lineRule="exact"/>
        <w:rPr>
          <w:lang w:val="ru-RU"/>
        </w:rPr>
      </w:pPr>
    </w:p>
    <w:p w:rsidR="009C5855" w:rsidRPr="0051491C" w:rsidRDefault="0051491C">
      <w:pPr>
        <w:tabs>
          <w:tab w:val="left" w:pos="180"/>
        </w:tabs>
        <w:autoSpaceDE w:val="0"/>
        <w:autoSpaceDN w:val="0"/>
        <w:spacing w:after="0" w:line="262" w:lineRule="auto"/>
        <w:ind w:right="144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Имена существительные во множественном числе, в том числе имена существительные, имеющие форму только множественного числа.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Имена существительные с причастиями настоящего и прошедшего времени.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Наречия в положительной, сравнительной и превосходной степенях, образованные по правилу, и исключения.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/>
        <w:ind w:right="288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СОЦИОКУЛЬТУРНЫЕ ЗНАНИЯ И УМЕНИЯ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Знание и использование социокультурных элементов речевого поведенческого этикета в стране/странах изучаемого языка в рамках тематического содержания (в ситуациях общения, в том числе «В семье», «В школе», «На улице»).</w:t>
      </w:r>
    </w:p>
    <w:p w:rsidR="009C5855" w:rsidRPr="0051491C" w:rsidRDefault="0051491C">
      <w:pPr>
        <w:autoSpaceDE w:val="0"/>
        <w:autoSpaceDN w:val="0"/>
        <w:spacing w:before="72" w:after="0" w:line="271" w:lineRule="auto"/>
        <w:ind w:right="576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(некоторые национальные праздники, традиции в проведении досуга и питании).</w:t>
      </w:r>
    </w:p>
    <w:p w:rsidR="009C5855" w:rsidRPr="0051491C" w:rsidRDefault="0051491C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Знание социокультурного портрета родной страны и страны/стран изучаемого языка: знакомство с традициями проведения основных национальных праздников (Рождества, Нового года и т. д.); с особенностями образа жизни и культуры страны/ стран изучаемого языка (известных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достопримечательностях, выдающихся людях); с доступными в языковом отношении образцами детской поэзии и прозы на английском языке.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83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Формирование умений: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писать свои имя и фамилию, а также имена и фамилии своих родственников и друзей на английском языке;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правильно оформлять свой адрес на английском языке (в анкете, формуляре);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кратко представлять Россию и страну/страны изучаемого языка;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питании).</w:t>
      </w:r>
    </w:p>
    <w:p w:rsidR="009C5855" w:rsidRPr="0051491C" w:rsidRDefault="0051491C">
      <w:pPr>
        <w:autoSpaceDE w:val="0"/>
        <w:autoSpaceDN w:val="0"/>
        <w:spacing w:before="190" w:after="0" w:line="262" w:lineRule="auto"/>
        <w:ind w:left="180" w:right="864"/>
        <w:rPr>
          <w:lang w:val="ru-RU"/>
        </w:rPr>
      </w:pP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КОМПЕНСАТОРНЫЕ УМЕНИЯ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Использование при чтении и аудировании языковой, в том числе контекстуальной, догадки.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Использование в качестве опоры при порождении собственных высказываний ключевых слов, плана.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Игнорирование информации, не являющейся необходимой для понимания </w:t>
      </w:r>
      <w:proofErr w:type="gramStart"/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основного содержания</w:t>
      </w:r>
      <w:proofErr w:type="gramEnd"/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прочитанного/прослушанного текста или для нахождения в тексте запрашиваемой информации.</w:t>
      </w:r>
    </w:p>
    <w:p w:rsidR="009C5855" w:rsidRPr="0051491C" w:rsidRDefault="0051491C">
      <w:pPr>
        <w:autoSpaceDE w:val="0"/>
        <w:autoSpaceDN w:val="0"/>
        <w:spacing w:before="264" w:after="0" w:line="230" w:lineRule="auto"/>
        <w:rPr>
          <w:lang w:val="ru-RU"/>
        </w:rPr>
      </w:pP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>6 КЛАСС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68" w:after="0" w:line="271" w:lineRule="auto"/>
        <w:ind w:right="1008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УМЕНИЯ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9C5855" w:rsidRPr="0051491C" w:rsidRDefault="0051491C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Взаимоотношения в семье и с друзьями. Семейные праздники. Внешность и характер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человека/литературного персонажа. Досуг и увлечения/хобби современного подростка (чтение, кино, театр, спорт).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Здоровый образ жизни: режим труда и отдыха, фитнес, сбалансированное питание.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Покупки: одежда, обувь и продукты питания.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Школа, школьная жизнь, школьная форма, изучаемые предметы, любимый предмет, правила поведения в школе. Переписка с зарубежными сверстниками.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Переписка с зарубежными сверстниками. Каникулы в различное время года. Виды отдыха.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Путешествия по России и зарубежным странам.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Природа: дикие и домашние животные. Климат, погода. Жизнь в городе и сельской местности. Описание родного города/села. Транспорт.</w:t>
      </w:r>
    </w:p>
    <w:p w:rsidR="009C5855" w:rsidRPr="0051491C" w:rsidRDefault="009C5855">
      <w:pPr>
        <w:rPr>
          <w:lang w:val="ru-RU"/>
        </w:rPr>
        <w:sectPr w:rsidR="009C5855" w:rsidRPr="0051491C">
          <w:pgSz w:w="11900" w:h="16840"/>
          <w:pgMar w:top="298" w:right="678" w:bottom="332" w:left="666" w:header="720" w:footer="720" w:gutter="0"/>
          <w:cols w:space="720" w:equalWidth="0">
            <w:col w:w="10556" w:space="0"/>
          </w:cols>
          <w:docGrid w:linePitch="360"/>
        </w:sectPr>
      </w:pPr>
    </w:p>
    <w:p w:rsidR="009C5855" w:rsidRPr="0051491C" w:rsidRDefault="009C5855">
      <w:pPr>
        <w:autoSpaceDE w:val="0"/>
        <w:autoSpaceDN w:val="0"/>
        <w:spacing w:after="78" w:line="220" w:lineRule="exact"/>
        <w:rPr>
          <w:lang w:val="ru-RU"/>
        </w:rPr>
      </w:pPr>
    </w:p>
    <w:p w:rsidR="009C5855" w:rsidRPr="0051491C" w:rsidRDefault="0051491C">
      <w:pPr>
        <w:autoSpaceDE w:val="0"/>
        <w:autoSpaceDN w:val="0"/>
        <w:spacing w:after="0" w:line="271" w:lineRule="auto"/>
        <w:ind w:right="288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Родная страна и страна/страны изучаемого языка. Их географическое положение, столицы, население; </w:t>
      </w:r>
      <w:proofErr w:type="gramStart"/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официальные  языки</w:t>
      </w:r>
      <w:proofErr w:type="gramEnd"/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, достопримечательности, культурные особенности (национальные праздники, традиции, обычаи).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Выдающиеся люди родной страны и страны/стран изучаемого языка: писатели, поэты, учёные.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88" w:lineRule="auto"/>
        <w:ind w:right="288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Говорение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коммуникативных умений </w:t>
      </w:r>
      <w:r w:rsidRPr="0051491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диалогической речи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а именно умений вести: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диалог этикетного характера: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начинать, поддерживать и заканчивать разговор, вежливо 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диалог — побуждение к действию: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>диалог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расспрос: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</w:t>
      </w:r>
    </w:p>
    <w:p w:rsidR="009C5855" w:rsidRPr="0051491C" w:rsidRDefault="0051491C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Вышеперечисленные умения диалогической речи развиваются в стандартных ситуациях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неофициального общения в рамках тематического содержания речи с опорой на речевые ситуации, ключевые слова и/или иллюстрации, фотографии с соблюдением норм речевого этикета, принятых в стране/странах изучаемого языка.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Объём диалога — до 5 реплик со стороны каждого собеседника.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86" w:lineRule="auto"/>
        <w:ind w:right="720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коммуникативных умений </w:t>
      </w:r>
      <w:r w:rsidRPr="0051491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монологической речи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1) создание устных  связных  монологических  высказываний с использованием основных коммуникативных типов речи: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—   описание (предмета, внешности и одежды человека), в том числе характеристика (черты характера реального человека или литературного персонажа);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—   повествование/сообщение;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2) изложение (пересказ) основного содержания прочитанного текста;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3) краткое изложение результатов выполненной проектной работы.</w:t>
      </w:r>
    </w:p>
    <w:p w:rsidR="009C5855" w:rsidRPr="0051491C" w:rsidRDefault="0051491C">
      <w:pPr>
        <w:autoSpaceDE w:val="0"/>
        <w:autoSpaceDN w:val="0"/>
        <w:spacing w:before="70" w:after="0" w:line="271" w:lineRule="auto"/>
        <w:ind w:right="712" w:firstLine="180"/>
        <w:jc w:val="both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план, вопросы, таблицы и/или иллюстрации, фотографии.</w:t>
      </w:r>
    </w:p>
    <w:p w:rsidR="009C5855" w:rsidRPr="0051491C" w:rsidRDefault="0051491C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Объём монологического высказывания — 7-8 фраз.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71" w:lineRule="auto"/>
        <w:ind w:right="1440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Аудирование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При непосредственном общении: понимание на слух речи учителя и одноклассников и вербальная/невербальная реакция на услышанное.</w:t>
      </w:r>
    </w:p>
    <w:p w:rsidR="009C5855" w:rsidRPr="0051491C" w:rsidRDefault="0051491C">
      <w:pPr>
        <w:autoSpaceDE w:val="0"/>
        <w:autoSpaceDN w:val="0"/>
        <w:spacing w:before="70" w:after="0"/>
        <w:ind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При опосредованном общении: дальнейшее развитие восприятия и понимания на слух несложных адаптированных аутентичных аудиотекстов,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9C5855" w:rsidRPr="0051491C" w:rsidRDefault="0051491C">
      <w:pPr>
        <w:autoSpaceDE w:val="0"/>
        <w:autoSpaceDN w:val="0"/>
        <w:spacing w:before="70" w:after="0" w:line="271" w:lineRule="auto"/>
        <w:ind w:right="864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тексте; игнорировать незнакомые слова, несущественные для понимания основного содержания.</w:t>
      </w:r>
    </w:p>
    <w:p w:rsidR="009C5855" w:rsidRPr="0051491C" w:rsidRDefault="0051491C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Аудирование с пониманием запрашиваемой информации, предполагает умение выделять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запрашиваемую информацию, представленную в эксплицитной (явной) форме, в воспринимаемом на слух тексте.</w:t>
      </w:r>
    </w:p>
    <w:p w:rsidR="009C5855" w:rsidRPr="0051491C" w:rsidRDefault="009C5855">
      <w:pPr>
        <w:rPr>
          <w:lang w:val="ru-RU"/>
        </w:rPr>
        <w:sectPr w:rsidR="009C5855" w:rsidRPr="0051491C">
          <w:pgSz w:w="11900" w:h="16840"/>
          <w:pgMar w:top="298" w:right="682" w:bottom="308" w:left="666" w:header="720" w:footer="720" w:gutter="0"/>
          <w:cols w:space="720" w:equalWidth="0">
            <w:col w:w="10552" w:space="0"/>
          </w:cols>
          <w:docGrid w:linePitch="360"/>
        </w:sectPr>
      </w:pPr>
    </w:p>
    <w:p w:rsidR="009C5855" w:rsidRPr="0051491C" w:rsidRDefault="009C5855">
      <w:pPr>
        <w:autoSpaceDE w:val="0"/>
        <w:autoSpaceDN w:val="0"/>
        <w:spacing w:after="78" w:line="220" w:lineRule="exact"/>
        <w:rPr>
          <w:lang w:val="ru-RU"/>
        </w:rPr>
      </w:pPr>
    </w:p>
    <w:p w:rsidR="009C5855" w:rsidRPr="0051491C" w:rsidRDefault="0051491C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Тексты для аудирования: высказывания собеседников в ситуациях повседневного общения, диалог (беседа), рассказ, сообщение информационного характера.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Время звучания текста/текстов для аудирования — до 1,5 минуты.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Смысловое чтение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Развитие умения читать про себя и понимать адаптированные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9C5855" w:rsidRPr="0051491C" w:rsidRDefault="0051491C">
      <w:pPr>
        <w:autoSpaceDE w:val="0"/>
        <w:autoSpaceDN w:val="0"/>
        <w:spacing w:before="70" w:after="0" w:line="278" w:lineRule="auto"/>
        <w:ind w:right="432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Чтение с пониманием основного содержания текста предполагает умение определять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тему/основную мысль, главные факты/события; прогнозировать содержание текста по заголовку/ началу текста; игнорировать незнакомые слова, несущественные для понимания основного содержания; понимать интернациональные слова в контексте.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Чтение с пониманием запрашиваемой информации предполагает умения находить в прочитанном тексте и понимать запрашиваемую информацию.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Чтение несплошных текстов (таблиц) и понимание представленной в них информации.</w:t>
      </w:r>
    </w:p>
    <w:p w:rsidR="009C5855" w:rsidRPr="0051491C" w:rsidRDefault="0051491C">
      <w:pPr>
        <w:autoSpaceDE w:val="0"/>
        <w:autoSpaceDN w:val="0"/>
        <w:spacing w:before="70" w:after="0"/>
        <w:ind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Тексты для чтения: беседа; отрывок из художественного произведения, в том числе рассказ, сказка; отрывок из статьи научно-популярного характера; сообщение информационного характера; сообщение личного характера; объявление; кулинарный рецепт; стихотворение; несплошной текст (таблица).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Объём текста/текстов для чтения — 250-300 слов.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Письменная речь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умений письменной речи: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списывание текста и выписывание из него слов, словосочетаний, предложений в соответствии с решаемой коммуникативной задачей;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заполнение анкет и формуляров: сообщение о себе основных сведений в соответствии с нормами, принятыми в англоговорящих странах;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написание электронного сообщения личного характера: сообщать краткие сведения о себе; расспрашивать друга/подругу по переписке о его/её увлечениях; выражать благодарность, извинение; оформлять обращение, завершающую фразу и подпись в соответствии с нормами неофициального общения, принятыми в стране/странах изучаемого языка. Объём письма — до 70 слов;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создание небольшого письменного высказывания с опорой на образец, план, иллюстрацию. Объём письменного высказывания — до 70 слов.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2" w:after="0" w:line="281" w:lineRule="auto"/>
        <w:ind w:right="144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ЯЗЫКОВЫЕ ЗНАНИЯ И УМЕНИЯ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Фонетическая сторона речи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9C5855" w:rsidRPr="0051491C" w:rsidRDefault="0051491C">
      <w:pPr>
        <w:autoSpaceDE w:val="0"/>
        <w:autoSpaceDN w:val="0"/>
        <w:spacing w:before="70" w:after="0" w:line="271" w:lineRule="auto"/>
        <w:ind w:right="720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Чтение вслух небольших адаптированных аутентичных текстов, построенных на изученном языковом материале, с соблюдением правил чтения и соответствующей интонации,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демонстрирующее понимание текста.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Объём текста для чтения вслух — до 95 слов.</w:t>
      </w:r>
    </w:p>
    <w:p w:rsidR="009C5855" w:rsidRPr="0051491C" w:rsidRDefault="0051491C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>Графика, орфография и пунктуация</w:t>
      </w:r>
    </w:p>
    <w:p w:rsidR="009C5855" w:rsidRPr="0051491C" w:rsidRDefault="009C5855">
      <w:pPr>
        <w:rPr>
          <w:lang w:val="ru-RU"/>
        </w:rPr>
        <w:sectPr w:rsidR="009C5855" w:rsidRPr="0051491C">
          <w:pgSz w:w="11900" w:h="16840"/>
          <w:pgMar w:top="298" w:right="744" w:bottom="356" w:left="666" w:header="720" w:footer="720" w:gutter="0"/>
          <w:cols w:space="720" w:equalWidth="0">
            <w:col w:w="10490" w:space="0"/>
          </w:cols>
          <w:docGrid w:linePitch="360"/>
        </w:sectPr>
      </w:pPr>
    </w:p>
    <w:p w:rsidR="009C5855" w:rsidRPr="0051491C" w:rsidRDefault="009C5855">
      <w:pPr>
        <w:autoSpaceDE w:val="0"/>
        <w:autoSpaceDN w:val="0"/>
        <w:spacing w:after="78" w:line="220" w:lineRule="exact"/>
        <w:rPr>
          <w:lang w:val="ru-RU"/>
        </w:rPr>
      </w:pPr>
    </w:p>
    <w:p w:rsidR="009C5855" w:rsidRPr="0051491C" w:rsidRDefault="0051491C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Правильное написание изученных слов.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81" w:lineRule="auto"/>
        <w:ind w:right="288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Лексическая сторона речи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2" w:after="0" w:line="262" w:lineRule="auto"/>
        <w:ind w:right="720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высказывания.</w:t>
      </w:r>
    </w:p>
    <w:p w:rsidR="009C5855" w:rsidRPr="0051491C" w:rsidRDefault="0051491C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Объём: около 750 лексических единиц для продуктивного использования (включая 650 лексических единиц, изученных ранее) и около 800 лексических единиц для рецептивного усвоения (включая 750 лексических единиц продуктивного минимума).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81" w:lineRule="auto"/>
        <w:ind w:right="864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Основные способы словообразования: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аффиксация: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образование имён существительных при помощи суффикса -</w:t>
      </w:r>
      <w:r>
        <w:rPr>
          <w:rFonts w:ascii="Times New Roman" w:eastAsia="Times New Roman" w:hAnsi="Times New Roman"/>
          <w:color w:val="000000"/>
          <w:sz w:val="24"/>
        </w:rPr>
        <w:t>ing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reading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образование имён  прилагательных при помощи суффиксов -</w:t>
      </w:r>
      <w:r>
        <w:rPr>
          <w:rFonts w:ascii="Times New Roman" w:eastAsia="Times New Roman" w:hAnsi="Times New Roman"/>
          <w:color w:val="000000"/>
          <w:sz w:val="24"/>
        </w:rPr>
        <w:t>al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typical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), -</w:t>
      </w:r>
      <w:r>
        <w:rPr>
          <w:rFonts w:ascii="Times New Roman" w:eastAsia="Times New Roman" w:hAnsi="Times New Roman"/>
          <w:color w:val="000000"/>
          <w:sz w:val="24"/>
        </w:rPr>
        <w:t>ing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amazing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), -</w:t>
      </w:r>
      <w:r>
        <w:rPr>
          <w:rFonts w:ascii="Times New Roman" w:eastAsia="Times New Roman" w:hAnsi="Times New Roman"/>
          <w:color w:val="000000"/>
          <w:sz w:val="24"/>
        </w:rPr>
        <w:t>less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useless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), -</w:t>
      </w:r>
      <w:r>
        <w:rPr>
          <w:rFonts w:ascii="Times New Roman" w:eastAsia="Times New Roman" w:hAnsi="Times New Roman"/>
          <w:color w:val="000000"/>
          <w:sz w:val="24"/>
        </w:rPr>
        <w:t>ive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impressive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Синонимы. Антонимы. Интернациональные слова.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71" w:lineRule="auto"/>
        <w:ind w:right="720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Грамматическая сторона речи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Сложноподчинённые предложения с придаточными определительными с союзными словами </w:t>
      </w:r>
      <w:r>
        <w:rPr>
          <w:rFonts w:ascii="Times New Roman" w:eastAsia="Times New Roman" w:hAnsi="Times New Roman"/>
          <w:color w:val="000000"/>
          <w:sz w:val="24"/>
        </w:rPr>
        <w:t>who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which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that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Сложноподчинённые предложения </w:t>
      </w:r>
      <w:proofErr w:type="gramStart"/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с придаточными времени</w:t>
      </w:r>
      <w:proofErr w:type="gramEnd"/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с союзами </w:t>
      </w:r>
      <w:r>
        <w:rPr>
          <w:rFonts w:ascii="Times New Roman" w:eastAsia="Times New Roman" w:hAnsi="Times New Roman"/>
          <w:color w:val="000000"/>
          <w:sz w:val="24"/>
        </w:rPr>
        <w:t>for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since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Предложения с конструкциями </w:t>
      </w:r>
      <w:r>
        <w:rPr>
          <w:rFonts w:ascii="Times New Roman" w:eastAsia="Times New Roman" w:hAnsi="Times New Roman"/>
          <w:color w:val="000000"/>
          <w:sz w:val="24"/>
        </w:rPr>
        <w:t>as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… </w:t>
      </w:r>
      <w:r>
        <w:rPr>
          <w:rFonts w:ascii="Times New Roman" w:eastAsia="Times New Roman" w:hAnsi="Times New Roman"/>
          <w:color w:val="000000"/>
          <w:sz w:val="24"/>
        </w:rPr>
        <w:t>as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not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so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… </w:t>
      </w:r>
      <w:r>
        <w:rPr>
          <w:rFonts w:ascii="Times New Roman" w:eastAsia="Times New Roman" w:hAnsi="Times New Roman"/>
          <w:color w:val="000000"/>
          <w:sz w:val="24"/>
        </w:rPr>
        <w:t>as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Все типы вопросительных предложений (общий, специальный, альтернативный, разделительный вопросы) в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Past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Continuous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2" w:after="0" w:line="262" w:lineRule="auto"/>
        <w:ind w:right="864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Глаголы в </w:t>
      </w:r>
      <w:proofErr w:type="gramStart"/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видо-временных</w:t>
      </w:r>
      <w:proofErr w:type="gramEnd"/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формах действительного залога в изъявительном наклонении в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Past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Continuous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9C5855" w:rsidRDefault="0051491C">
      <w:pPr>
        <w:autoSpaceDE w:val="0"/>
        <w:autoSpaceDN w:val="0"/>
        <w:spacing w:before="72" w:after="0" w:line="230" w:lineRule="auto"/>
        <w:ind w:left="180"/>
      </w:pPr>
      <w:r>
        <w:rPr>
          <w:rFonts w:ascii="Times New Roman" w:eastAsia="Times New Roman" w:hAnsi="Times New Roman"/>
          <w:color w:val="000000"/>
          <w:sz w:val="24"/>
        </w:rPr>
        <w:t>Модальные глаголы и их эквиваленты (can/be able to, must/ have to, may, should, need).</w:t>
      </w:r>
    </w:p>
    <w:p w:rsidR="009C5855" w:rsidRDefault="0051491C">
      <w:pPr>
        <w:autoSpaceDE w:val="0"/>
        <w:autoSpaceDN w:val="0"/>
        <w:spacing w:before="70" w:after="0" w:line="230" w:lineRule="auto"/>
        <w:ind w:left="180"/>
      </w:pPr>
      <w:r>
        <w:rPr>
          <w:rFonts w:ascii="Times New Roman" w:eastAsia="Times New Roman" w:hAnsi="Times New Roman"/>
          <w:color w:val="000000"/>
          <w:sz w:val="24"/>
        </w:rPr>
        <w:t>Слова, выражающие количество (little/a little, few/a few).</w:t>
      </w:r>
    </w:p>
    <w:p w:rsidR="009C5855" w:rsidRPr="0051491C" w:rsidRDefault="0051491C">
      <w:pPr>
        <w:autoSpaceDE w:val="0"/>
        <w:autoSpaceDN w:val="0"/>
        <w:spacing w:before="70" w:after="0" w:line="271" w:lineRule="auto"/>
        <w:ind w:right="576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Возвратные, неопределённые местоимения (</w:t>
      </w:r>
      <w:r>
        <w:rPr>
          <w:rFonts w:ascii="Times New Roman" w:eastAsia="Times New Roman" w:hAnsi="Times New Roman"/>
          <w:color w:val="000000"/>
          <w:sz w:val="24"/>
        </w:rPr>
        <w:t>some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any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 и их производные (</w:t>
      </w:r>
      <w:r>
        <w:rPr>
          <w:rFonts w:ascii="Times New Roman" w:eastAsia="Times New Roman" w:hAnsi="Times New Roman"/>
          <w:color w:val="000000"/>
          <w:sz w:val="24"/>
        </w:rPr>
        <w:t>somebody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anybody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>
        <w:rPr>
          <w:rFonts w:ascii="Times New Roman" w:eastAsia="Times New Roman" w:hAnsi="Times New Roman"/>
          <w:color w:val="000000"/>
          <w:sz w:val="24"/>
        </w:rPr>
        <w:t>something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anything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etc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.) </w:t>
      </w:r>
      <w:r>
        <w:rPr>
          <w:rFonts w:ascii="Times New Roman" w:eastAsia="Times New Roman" w:hAnsi="Times New Roman"/>
          <w:color w:val="000000"/>
          <w:sz w:val="24"/>
        </w:rPr>
        <w:t>every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производные (</w:t>
      </w:r>
      <w:r>
        <w:rPr>
          <w:rFonts w:ascii="Times New Roman" w:eastAsia="Times New Roman" w:hAnsi="Times New Roman"/>
          <w:color w:val="000000"/>
          <w:sz w:val="24"/>
        </w:rPr>
        <w:t>everybody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everything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etc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.) в повествовательных (утвердительных и отрицательных) и вопросительных предложениях.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Числительные для обозначения дат и больших чисел (100-1000).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СОЦИОКУЛЬТУРНЫЕ ЗНАНИЯ И УМЕНИЯ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Знание и использование отдельных социокультурных элементов речевого поведенческого этикета в стране/странах изучаемого языка в рамках тематического содержания речи (в ситуациях общения, в том числе «Дома», «В магазине»).</w:t>
      </w:r>
    </w:p>
    <w:p w:rsidR="009C5855" w:rsidRPr="0051491C" w:rsidRDefault="0051491C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Знание и использование в устной и письменной речи наиболее употребительной тематической фоновой лексики и реалий в рамках тематического содержания (некоторые национальные праздники, традиции в питании и проведении досуга, этикетные особенности посещения гостей).</w:t>
      </w:r>
    </w:p>
    <w:p w:rsidR="009C5855" w:rsidRPr="0051491C" w:rsidRDefault="009C5855">
      <w:pPr>
        <w:rPr>
          <w:lang w:val="ru-RU"/>
        </w:rPr>
        <w:sectPr w:rsidR="009C5855" w:rsidRPr="0051491C">
          <w:pgSz w:w="11900" w:h="16840"/>
          <w:pgMar w:top="298" w:right="724" w:bottom="416" w:left="666" w:header="720" w:footer="720" w:gutter="0"/>
          <w:cols w:space="720" w:equalWidth="0">
            <w:col w:w="10510" w:space="0"/>
          </w:cols>
          <w:docGrid w:linePitch="360"/>
        </w:sectPr>
      </w:pPr>
    </w:p>
    <w:p w:rsidR="009C5855" w:rsidRPr="0051491C" w:rsidRDefault="009C5855">
      <w:pPr>
        <w:autoSpaceDE w:val="0"/>
        <w:autoSpaceDN w:val="0"/>
        <w:spacing w:after="78" w:line="220" w:lineRule="exact"/>
        <w:rPr>
          <w:lang w:val="ru-RU"/>
        </w:rPr>
      </w:pPr>
    </w:p>
    <w:p w:rsidR="009C5855" w:rsidRPr="0051491C" w:rsidRDefault="0051491C">
      <w:pPr>
        <w:autoSpaceDE w:val="0"/>
        <w:autoSpaceDN w:val="0"/>
        <w:spacing w:after="0" w:line="281" w:lineRule="auto"/>
        <w:ind w:right="144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Знание социокультурного портрета родной страны и страны/стран изучаемого языка: знакомство с государственной символикой (флагом), некоторыми национальными символами; традициями проведения основных национальных праздников (Рождества, Нового года, Дня матери и т. д.); с особенностями образа жизни и культуры страны/стран изучаемого языка (известными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достопримечательностями, некоторыми выдающимися людьми); с доступными в языковом отношении образцами детской поэзии и прозы на английском языке.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умений: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писать свои имя и фамилию, а также имена и фамилии своих родственников и друзей на английском языке;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правильно оформлять свой адрес на английском языке (в анкете, формуляре);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кратко представлять Россию и страну/страны изучаемого языка;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питании); наиболее известные достопримечательности;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кратко рассказывать о выдающихся людях родной страны и страны/стран изучаемого языка (учёных, писателях, поэтах).</w:t>
      </w:r>
    </w:p>
    <w:p w:rsidR="009C5855" w:rsidRPr="0051491C" w:rsidRDefault="0051491C">
      <w:pPr>
        <w:autoSpaceDE w:val="0"/>
        <w:autoSpaceDN w:val="0"/>
        <w:spacing w:before="190" w:after="0" w:line="262" w:lineRule="auto"/>
        <w:ind w:left="180" w:right="864"/>
        <w:rPr>
          <w:lang w:val="ru-RU"/>
        </w:rPr>
      </w:pP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КОМПЕНСАТОРНЫЕ УМЕНИЯ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Использование при чтении и аудировании языковой догадки, в том числе контекстуальной.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Использование в качестве опоры при порождении собственных высказываний ключевых слов, плана.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/>
        <w:ind w:right="288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Игнорирование информации, не являющейся необходимой для понимания </w:t>
      </w:r>
      <w:proofErr w:type="gramStart"/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основного содержания</w:t>
      </w:r>
      <w:proofErr w:type="gramEnd"/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прочитанного/прослушанного текста или для нахождения в тексте запрашиваемой информации. </w:t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9C5855" w:rsidRPr="0051491C" w:rsidRDefault="0051491C">
      <w:pPr>
        <w:autoSpaceDE w:val="0"/>
        <w:autoSpaceDN w:val="0"/>
        <w:spacing w:before="262" w:after="0" w:line="230" w:lineRule="auto"/>
        <w:rPr>
          <w:lang w:val="ru-RU"/>
        </w:rPr>
      </w:pP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>7 КЛАСС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66" w:after="0" w:line="271" w:lineRule="auto"/>
        <w:ind w:right="1008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УМЕНИЯ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Взаимоотношения в семье и с друзьями. Семейные праздники. Обязанности по дому.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Внешность и характер человека/литературного персонажа. Досуг и увлечения/хобби современного подростка (чтение, кино, театр, музей, спорт, музыка).</w:t>
      </w:r>
    </w:p>
    <w:p w:rsidR="009C5855" w:rsidRPr="0051491C" w:rsidRDefault="0051491C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Здоровый образ жизни: режим труда и отдыха, фитнес, сбалансированное питание.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Покупки: одежда, обувь и продукты питания.</w:t>
      </w:r>
    </w:p>
    <w:p w:rsidR="009C5855" w:rsidRPr="0051491C" w:rsidRDefault="0051491C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Школа, школьная жизнь, школьная форма, изучаемые предметы, любимый предмет, правила поведения в школе, посещение школьной библиотеки/ресурсного центра. Переписка с зарубежными сверстниками.</w:t>
      </w:r>
    </w:p>
    <w:p w:rsidR="009C5855" w:rsidRPr="0051491C" w:rsidRDefault="0051491C">
      <w:pPr>
        <w:autoSpaceDE w:val="0"/>
        <w:autoSpaceDN w:val="0"/>
        <w:spacing w:before="70" w:after="0" w:line="262" w:lineRule="auto"/>
        <w:ind w:left="180" w:right="288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Каникулы в различное время года. Виды отдыха. Путешествия по России и зарубежным странам. Природа: дикие и домашние животные. Климат, погода.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Жизнь в городе и сельской местности. Описание родного города/села. Транспорт.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Средства массовой информации (телевидение, журналы, Интернет).</w:t>
      </w:r>
    </w:p>
    <w:p w:rsidR="009C5855" w:rsidRPr="0051491C" w:rsidRDefault="0051491C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Родная страна и страна/страны изучаемого языка. 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Выдающиеся люди родной страны и страны/стран изучаемого языка: учёные, писатели, поэты, спортсмены.</w:t>
      </w:r>
    </w:p>
    <w:p w:rsidR="009C5855" w:rsidRPr="0051491C" w:rsidRDefault="009C5855">
      <w:pPr>
        <w:rPr>
          <w:lang w:val="ru-RU"/>
        </w:rPr>
        <w:sectPr w:rsidR="009C5855" w:rsidRPr="0051491C">
          <w:pgSz w:w="11900" w:h="16840"/>
          <w:pgMar w:top="298" w:right="678" w:bottom="392" w:left="666" w:header="720" w:footer="720" w:gutter="0"/>
          <w:cols w:space="720" w:equalWidth="0">
            <w:col w:w="10556" w:space="0"/>
          </w:cols>
          <w:docGrid w:linePitch="360"/>
        </w:sectPr>
      </w:pPr>
    </w:p>
    <w:p w:rsidR="009C5855" w:rsidRPr="0051491C" w:rsidRDefault="009C5855">
      <w:pPr>
        <w:autoSpaceDE w:val="0"/>
        <w:autoSpaceDN w:val="0"/>
        <w:spacing w:after="78" w:line="220" w:lineRule="exact"/>
        <w:rPr>
          <w:lang w:val="ru-RU"/>
        </w:rPr>
      </w:pPr>
    </w:p>
    <w:p w:rsidR="009C5855" w:rsidRPr="0051491C" w:rsidRDefault="0051491C">
      <w:pPr>
        <w:tabs>
          <w:tab w:val="left" w:pos="180"/>
        </w:tabs>
        <w:autoSpaceDE w:val="0"/>
        <w:autoSpaceDN w:val="0"/>
        <w:spacing w:after="0" w:line="288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Говорение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коммуникативных умений </w:t>
      </w:r>
      <w:r w:rsidRPr="0051491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диалогической речи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а именно умений вести: диалог этикетного характера, диалог — побуждение к действию, диалог-расспрос; комбинированный диалог,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включающий различные виды диалогов: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диалог этикетного характера: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начинать, поддерживать и заканчивать разговор, вежливо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переспрашивать; поздравлять с праздником, выражать пожелания и вежливо реагировать на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поздравление; выражать благодарность; вежливо соглашаться на предложение/отказываться от предложения собеседника;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диалог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побуждение к действию: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диалог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расспрос: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</w:t>
      </w:r>
    </w:p>
    <w:p w:rsidR="009C5855" w:rsidRPr="0051491C" w:rsidRDefault="0051491C">
      <w:pPr>
        <w:autoSpaceDE w:val="0"/>
        <w:autoSpaceDN w:val="0"/>
        <w:spacing w:before="70" w:after="0"/>
        <w:ind w:right="432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с соблюдением норм речевого этикета, принятых в стране/странах изучаемого языка.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Объём диалога — до 6 реплик со стороны каждого собеседника.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86" w:lineRule="auto"/>
        <w:ind w:right="432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коммуникативных умений </w:t>
      </w:r>
      <w:r w:rsidRPr="0051491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монологической речи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1) создание устных  связных  монологических  высказываний с использованием основных коммуникативных типов речи: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—   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—   повествование/сообщение;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2) изложение (пересказ) основного содержания прочитанного/прослушанного текста;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3) краткое изложение результатов выполненной проектной работы.</w:t>
      </w:r>
    </w:p>
    <w:p w:rsidR="009C5855" w:rsidRPr="0051491C" w:rsidRDefault="0051491C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ключевые слова, план, вопросы и/или иллюстрации, фотографии, таблицы.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Объём монологического высказывания — 8-9 фраз.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2" w:after="0" w:line="271" w:lineRule="auto"/>
        <w:ind w:right="1440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Аудирование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При непосредственном общении: понимание на слух речи учителя и одноклассников и вербальная/невербальная реакция на услышанное.</w:t>
      </w:r>
    </w:p>
    <w:p w:rsidR="009C5855" w:rsidRPr="0051491C" w:rsidRDefault="0051491C">
      <w:pPr>
        <w:autoSpaceDE w:val="0"/>
        <w:autoSpaceDN w:val="0"/>
        <w:spacing w:before="70" w:after="0"/>
        <w:ind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незнакомые слова,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запрашиваемой информации.</w:t>
      </w:r>
    </w:p>
    <w:p w:rsidR="009C5855" w:rsidRPr="0051491C" w:rsidRDefault="0051491C">
      <w:pPr>
        <w:autoSpaceDE w:val="0"/>
        <w:autoSpaceDN w:val="0"/>
        <w:spacing w:before="70" w:after="0" w:line="271" w:lineRule="auto"/>
        <w:ind w:right="576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тексте; игнорировать незнакомые слова, не существенные для понимания основного содержания.</w:t>
      </w:r>
    </w:p>
    <w:p w:rsidR="009C5855" w:rsidRPr="0051491C" w:rsidRDefault="0051491C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Аудирование с пониманием запрашиваемой информации предполагает умение выделять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запрашиваемую информацию, представленную в эксплицитной (явной) форме, в воспринимаемом на слух тексте.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9C5855" w:rsidRPr="0051491C" w:rsidRDefault="009C5855">
      <w:pPr>
        <w:rPr>
          <w:lang w:val="ru-RU"/>
        </w:rPr>
        <w:sectPr w:rsidR="009C5855" w:rsidRPr="0051491C">
          <w:pgSz w:w="11900" w:h="16840"/>
          <w:pgMar w:top="298" w:right="682" w:bottom="368" w:left="666" w:header="720" w:footer="720" w:gutter="0"/>
          <w:cols w:space="720" w:equalWidth="0">
            <w:col w:w="10552" w:space="0"/>
          </w:cols>
          <w:docGrid w:linePitch="360"/>
        </w:sectPr>
      </w:pPr>
    </w:p>
    <w:p w:rsidR="009C5855" w:rsidRPr="0051491C" w:rsidRDefault="009C5855">
      <w:pPr>
        <w:autoSpaceDE w:val="0"/>
        <w:autoSpaceDN w:val="0"/>
        <w:spacing w:after="78" w:line="220" w:lineRule="exact"/>
        <w:rPr>
          <w:lang w:val="ru-RU"/>
        </w:rPr>
      </w:pPr>
    </w:p>
    <w:p w:rsidR="009C5855" w:rsidRPr="0051491C" w:rsidRDefault="0051491C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Время звучания текста/текстов для аудирования — до 1,5 минуты.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81" w:lineRule="auto"/>
        <w:ind w:right="144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Смысловое чтение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Развитие умения читать про себя и понимать несложные аутентичные тексты разных жанров и стилей,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нужной/запрашиваемой информации; с полным пониманием содержания текста.</w:t>
      </w:r>
    </w:p>
    <w:p w:rsidR="009C5855" w:rsidRPr="0051491C" w:rsidRDefault="0051491C">
      <w:pPr>
        <w:autoSpaceDE w:val="0"/>
        <w:autoSpaceDN w:val="0"/>
        <w:spacing w:before="70" w:after="0" w:line="281" w:lineRule="auto"/>
        <w:ind w:right="864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Чтение с пониманием основного содержания текста предполагает умение определять тему/основную мысль, главные факты/события; прогнозировать содержание текста по заголовку/началу текста; последовательность главных фактов/событий; умение игнорировать незнакомые слова, несущественные для понимания основного содержания; понимать интернациональные слова.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Чтение с пониманием нужной/запрашиваемой информации предполагает умение находить в прочитанном тексте и понимать запрашиваемую информацию.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1440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Чтение с полным пониманием предполагает полное и точное понимание информации, представленной в тексте, в эксплицитной (явной) форме.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Чтение несплошных текстов (таблиц, диаграмм) и понимание представленной в них информации.</w:t>
      </w:r>
    </w:p>
    <w:p w:rsidR="009C5855" w:rsidRPr="0051491C" w:rsidRDefault="0051491C">
      <w:pPr>
        <w:autoSpaceDE w:val="0"/>
        <w:autoSpaceDN w:val="0"/>
        <w:spacing w:before="70" w:after="0"/>
        <w:ind w:right="288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Тексты для чтения: интервью; диалог (беседа); отрывок из художественного произведения, в том числе рассказа; отрывок из статьи научно-популярного характера; сообщение информационного характера; объявление; кулинарный рецепт; сообщение личного характера; стихотворение; несплошной текст (таблица, диаграмма).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Объём текста/текстов для чтения — до 350 слов.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Письменная речь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умений письменной речи: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списывание текста и выписывание из него слов, словосочетаний, предложений в соответствии с решаемой коммуникативной задачей; составление плана прочитанного текста;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заполнение анкет и формуляров: сообщение о себе основных сведений в соответствии с нормами, принятыми в стране/странах изучаемого языка;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написание электронного сообщения личного характера: сообщать краткие сведения о себе, расспрашивать друга/подругу по переписке о его/её увлечениях, выражать благодарность, извинение, просьбу; оформлять обращение, завершающую фразу и подпись в соответствии с нормами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неофициального общения, принятыми в стране/странах изучаемого  языка.  Объём  письма — до 90 слов;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создание небольшого письменного высказывания с опорой на образец, план, таблицу. Объём письменного высказывания — до 90 слов.</w:t>
      </w:r>
    </w:p>
    <w:p w:rsidR="009C5855" w:rsidRPr="0051491C" w:rsidRDefault="0051491C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>ЯЗЫКОВЫЕ ЗНАНИЯ И УМЕНИЯ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81" w:lineRule="auto"/>
        <w:ind w:right="288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Фонетическая сторона речи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 </w:t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Тексты для чтения вслух: диалог (беседа), рассказ, сообщение информационного характера, отрывок из статьи научно-популярного характера.</w:t>
      </w:r>
    </w:p>
    <w:p w:rsidR="009C5855" w:rsidRPr="0051491C" w:rsidRDefault="009C5855">
      <w:pPr>
        <w:rPr>
          <w:lang w:val="ru-RU"/>
        </w:rPr>
        <w:sectPr w:rsidR="009C5855" w:rsidRPr="0051491C">
          <w:pgSz w:w="11900" w:h="16840"/>
          <w:pgMar w:top="298" w:right="660" w:bottom="356" w:left="666" w:header="720" w:footer="720" w:gutter="0"/>
          <w:cols w:space="720" w:equalWidth="0">
            <w:col w:w="10574" w:space="0"/>
          </w:cols>
          <w:docGrid w:linePitch="360"/>
        </w:sectPr>
      </w:pPr>
    </w:p>
    <w:p w:rsidR="009C5855" w:rsidRPr="0051491C" w:rsidRDefault="009C5855">
      <w:pPr>
        <w:autoSpaceDE w:val="0"/>
        <w:autoSpaceDN w:val="0"/>
        <w:spacing w:after="78" w:line="220" w:lineRule="exact"/>
        <w:rPr>
          <w:lang w:val="ru-RU"/>
        </w:rPr>
      </w:pPr>
    </w:p>
    <w:p w:rsidR="009C5855" w:rsidRPr="0051491C" w:rsidRDefault="0051491C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Объём текста для чтения вслух — до 100 слов.</w:t>
      </w:r>
    </w:p>
    <w:p w:rsidR="009C5855" w:rsidRPr="0051491C" w:rsidRDefault="0051491C">
      <w:pPr>
        <w:autoSpaceDE w:val="0"/>
        <w:autoSpaceDN w:val="0"/>
        <w:spacing w:before="190" w:after="0" w:line="262" w:lineRule="auto"/>
        <w:ind w:left="180" w:right="6192"/>
        <w:rPr>
          <w:lang w:val="ru-RU"/>
        </w:rPr>
      </w:pP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Графика, орфография и пунктуация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Правильное написание изученных слов.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апострофа.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81" w:lineRule="auto"/>
        <w:ind w:right="288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Лексическая сторона речи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высказывания.</w:t>
      </w:r>
    </w:p>
    <w:p w:rsidR="009C5855" w:rsidRPr="0051491C" w:rsidRDefault="0051491C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Объём — 900 лексических единиц для продуктивного использования (включая 750 лексических единиц, изученных ранее) и 1000 лексических единиц для рецептивного усвоения (включая 900 лексических единиц продуктивного минимума).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Основные способы словообразования: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а) аффиксация: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образование имён существительных при помощи префикса </w:t>
      </w:r>
      <w:r>
        <w:rPr>
          <w:rFonts w:ascii="Times New Roman" w:eastAsia="Times New Roman" w:hAnsi="Times New Roman"/>
          <w:color w:val="000000"/>
          <w:sz w:val="24"/>
        </w:rPr>
        <w:t>un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- (</w:t>
      </w:r>
      <w:r>
        <w:rPr>
          <w:rFonts w:ascii="Times New Roman" w:eastAsia="Times New Roman" w:hAnsi="Times New Roman"/>
          <w:color w:val="000000"/>
          <w:sz w:val="24"/>
        </w:rPr>
        <w:t>unreality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 и при помощи суффиксов:-</w:t>
      </w:r>
      <w:r>
        <w:rPr>
          <w:rFonts w:ascii="Times New Roman" w:eastAsia="Times New Roman" w:hAnsi="Times New Roman"/>
          <w:color w:val="000000"/>
          <w:sz w:val="24"/>
        </w:rPr>
        <w:t>ment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development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),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ness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darkness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образование имён  прилагательных при помощи суффиксов -</w:t>
      </w:r>
      <w:r>
        <w:rPr>
          <w:rFonts w:ascii="Times New Roman" w:eastAsia="Times New Roman" w:hAnsi="Times New Roman"/>
          <w:color w:val="000000"/>
          <w:sz w:val="24"/>
        </w:rPr>
        <w:t>ly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friendly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), -</w:t>
      </w:r>
      <w:r>
        <w:rPr>
          <w:rFonts w:ascii="Times New Roman" w:eastAsia="Times New Roman" w:hAnsi="Times New Roman"/>
          <w:color w:val="000000"/>
          <w:sz w:val="24"/>
        </w:rPr>
        <w:t>ous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famous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), -</w:t>
      </w:r>
      <w:r>
        <w:rPr>
          <w:rFonts w:ascii="Times New Roman" w:eastAsia="Times New Roman" w:hAnsi="Times New Roman"/>
          <w:color w:val="000000"/>
          <w:sz w:val="24"/>
        </w:rPr>
        <w:t>y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busy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образование имён прилагательных и наречий при помощи префиксов </w:t>
      </w:r>
      <w:r>
        <w:rPr>
          <w:rFonts w:ascii="Times New Roman" w:eastAsia="Times New Roman" w:hAnsi="Times New Roman"/>
          <w:color w:val="000000"/>
          <w:sz w:val="24"/>
        </w:rPr>
        <w:t>in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-/</w:t>
      </w:r>
      <w:r>
        <w:rPr>
          <w:rFonts w:ascii="Times New Roman" w:eastAsia="Times New Roman" w:hAnsi="Times New Roman"/>
          <w:color w:val="000000"/>
          <w:sz w:val="24"/>
        </w:rPr>
        <w:t>im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- (</w:t>
      </w:r>
      <w:r>
        <w:rPr>
          <w:rFonts w:ascii="Times New Roman" w:eastAsia="Times New Roman" w:hAnsi="Times New Roman"/>
          <w:color w:val="000000"/>
          <w:sz w:val="24"/>
        </w:rPr>
        <w:t>informal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independently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impossible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б) словосложение: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образование сложных прилагательных путём соединения основы прилагательного с основой существительного с добавлением суффикса -</w:t>
      </w:r>
      <w:r>
        <w:rPr>
          <w:rFonts w:ascii="Times New Roman" w:eastAsia="Times New Roman" w:hAnsi="Times New Roman"/>
          <w:color w:val="000000"/>
          <w:sz w:val="24"/>
        </w:rPr>
        <w:t>ed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blue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eyed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Многозначные лексические единицы. Синонимы. Антонимы. Интернациональные слова. Наиболее частотные фразовые глаголы.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2" w:after="0" w:line="271" w:lineRule="auto"/>
        <w:ind w:right="720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Грамматическая сторона речи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/>
        <w:ind w:right="576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Предложения со сложным дополнением (</w:t>
      </w:r>
      <w:r>
        <w:rPr>
          <w:rFonts w:ascii="Times New Roman" w:eastAsia="Times New Roman" w:hAnsi="Times New Roman"/>
          <w:color w:val="000000"/>
          <w:sz w:val="24"/>
        </w:rPr>
        <w:t>Complex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Object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). Условные предложения реального (</w:t>
      </w:r>
      <w:r>
        <w:rPr>
          <w:rFonts w:ascii="Times New Roman" w:eastAsia="Times New Roman" w:hAnsi="Times New Roman"/>
          <w:color w:val="000000"/>
          <w:sz w:val="24"/>
        </w:rPr>
        <w:t>Conditional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0, </w:t>
      </w:r>
      <w:r>
        <w:rPr>
          <w:rFonts w:ascii="Times New Roman" w:eastAsia="Times New Roman" w:hAnsi="Times New Roman"/>
          <w:color w:val="000000"/>
          <w:sz w:val="24"/>
        </w:rPr>
        <w:t>Conditional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) характера;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предложения с конструкцией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be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going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+ инфинитив и формы </w:t>
      </w:r>
      <w:r>
        <w:rPr>
          <w:rFonts w:ascii="Times New Roman" w:eastAsia="Times New Roman" w:hAnsi="Times New Roman"/>
          <w:color w:val="000000"/>
          <w:sz w:val="24"/>
        </w:rPr>
        <w:t>Future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Simple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Continuous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для выражения будущего действия.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Конструкция </w:t>
      </w:r>
      <w:r>
        <w:rPr>
          <w:rFonts w:ascii="Times New Roman" w:eastAsia="Times New Roman" w:hAnsi="Times New Roman"/>
          <w:color w:val="000000"/>
          <w:sz w:val="24"/>
        </w:rPr>
        <w:t>used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+ инфинитив глагола.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Глаголы в наиболее употребительных формах страдательного залога (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Past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Simple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Passive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9C5855" w:rsidRPr="0051491C" w:rsidRDefault="0051491C">
      <w:pPr>
        <w:autoSpaceDE w:val="0"/>
        <w:autoSpaceDN w:val="0"/>
        <w:spacing w:before="70" w:after="0" w:line="262" w:lineRule="auto"/>
        <w:ind w:left="180" w:right="1152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Предлоги, употребляемые с глаголами в страдательном залоге. Модальный глагол </w:t>
      </w:r>
      <w:r>
        <w:rPr>
          <w:rFonts w:ascii="Times New Roman" w:eastAsia="Times New Roman" w:hAnsi="Times New Roman"/>
          <w:color w:val="000000"/>
          <w:sz w:val="24"/>
        </w:rPr>
        <w:t>might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. Наречия, совпадающие по форме с прилагательными (</w:t>
      </w:r>
      <w:r>
        <w:rPr>
          <w:rFonts w:ascii="Times New Roman" w:eastAsia="Times New Roman" w:hAnsi="Times New Roman"/>
          <w:color w:val="000000"/>
          <w:sz w:val="24"/>
        </w:rPr>
        <w:t>fast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high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>
        <w:rPr>
          <w:rFonts w:ascii="Times New Roman" w:eastAsia="Times New Roman" w:hAnsi="Times New Roman"/>
          <w:color w:val="000000"/>
          <w:sz w:val="24"/>
        </w:rPr>
        <w:t>early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9C5855" w:rsidRDefault="0051491C">
      <w:pPr>
        <w:autoSpaceDE w:val="0"/>
        <w:autoSpaceDN w:val="0"/>
        <w:spacing w:before="70" w:after="0" w:line="230" w:lineRule="auto"/>
        <w:ind w:left="180"/>
      </w:pPr>
      <w:r>
        <w:rPr>
          <w:rFonts w:ascii="Times New Roman" w:eastAsia="Times New Roman" w:hAnsi="Times New Roman"/>
          <w:color w:val="000000"/>
          <w:sz w:val="24"/>
        </w:rPr>
        <w:t>Местоимения other/another, both, all, one.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Количественные числительные для обозначения больших чисел (до 1 000 000).</w:t>
      </w:r>
    </w:p>
    <w:p w:rsidR="009C5855" w:rsidRPr="0051491C" w:rsidRDefault="0051491C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>СОЦИОКУЛЬТУРНЫЕ ЗНАНИЯ И УМЕНИЯ</w:t>
      </w:r>
    </w:p>
    <w:p w:rsidR="009C5855" w:rsidRPr="0051491C" w:rsidRDefault="0051491C">
      <w:pPr>
        <w:autoSpaceDE w:val="0"/>
        <w:autoSpaceDN w:val="0"/>
        <w:spacing w:before="190" w:after="0" w:line="230" w:lineRule="auto"/>
        <w:jc w:val="center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Знание и использование отдельных социокультурных элементов речевого поведенческого этикета в</w:t>
      </w:r>
    </w:p>
    <w:p w:rsidR="009C5855" w:rsidRPr="0051491C" w:rsidRDefault="009C5855">
      <w:pPr>
        <w:rPr>
          <w:lang w:val="ru-RU"/>
        </w:rPr>
        <w:sectPr w:rsidR="009C5855" w:rsidRPr="0051491C">
          <w:pgSz w:w="11900" w:h="16840"/>
          <w:pgMar w:top="298" w:right="668" w:bottom="296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9C5855" w:rsidRPr="0051491C" w:rsidRDefault="009C5855">
      <w:pPr>
        <w:autoSpaceDE w:val="0"/>
        <w:autoSpaceDN w:val="0"/>
        <w:spacing w:after="90" w:line="220" w:lineRule="exact"/>
        <w:rPr>
          <w:lang w:val="ru-RU"/>
        </w:rPr>
      </w:pPr>
    </w:p>
    <w:p w:rsidR="009C5855" w:rsidRPr="0051491C" w:rsidRDefault="0051491C">
      <w:pPr>
        <w:autoSpaceDE w:val="0"/>
        <w:autoSpaceDN w:val="0"/>
        <w:spacing w:after="0" w:line="262" w:lineRule="auto"/>
        <w:ind w:right="288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стране/странах изучаемого языка в рамках тематического содержания (в ситуациях общения, в том числе «В городе», «Проведение досуга», «Во время путешествия»).</w:t>
      </w:r>
    </w:p>
    <w:p w:rsidR="009C5855" w:rsidRPr="0051491C" w:rsidRDefault="0051491C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(основные национальные праздники, традиции в питании и проведении досуга, система образования).</w:t>
      </w:r>
    </w:p>
    <w:p w:rsidR="009C5855" w:rsidRPr="0051491C" w:rsidRDefault="0051491C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Социокультурный портрет родной страны и страны/стран изучаемого языка: знакомство с традициями проведения основных национальных праздников (Рождества, Нового года, Дня матери и т. д.); с особенностями образа жизни и культуры страны/стран изучаемого языка (известными достопримечательностями; </w:t>
      </w:r>
      <w:proofErr w:type="gramStart"/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некоторыми  выдающимися</w:t>
      </w:r>
      <w:proofErr w:type="gramEnd"/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 людьми);  с  доступными в языковом отношении образцами поэзии и прозы для подростков на английском языке.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2" w:after="0" w:line="288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умений: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писать свои имя и фамилию, а также имена и фамилии своих родственников и друзей на английском языке;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правильно оформлять свой адрес на английском языке (в анкете);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правильно оформлять электронное сообщение личного характера в соответствии с нормами неофициального общения, принятыми в стране/странах изучаемого языка;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кратко представлять Россию и страну/страны изучаемого языка;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питании); наиболее известные достопримечательности;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кратко рассказывать о выдающихся людях родной страны и страны/стран изучаемого языка (учёных, писателях, поэтах, спортсменах).</w:t>
      </w:r>
    </w:p>
    <w:p w:rsidR="009C5855" w:rsidRPr="0051491C" w:rsidRDefault="0051491C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>КОМПЕНСАТОРНЫЕ УМЕНИЯ</w:t>
      </w:r>
    </w:p>
    <w:p w:rsidR="009C5855" w:rsidRPr="0051491C" w:rsidRDefault="0051491C">
      <w:pPr>
        <w:autoSpaceDE w:val="0"/>
        <w:autoSpaceDN w:val="0"/>
        <w:spacing w:before="190" w:after="0" w:line="271" w:lineRule="auto"/>
        <w:ind w:right="432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Использование при чтении и аудировании языковой, в том числе контекстуальной, догадки; при непосредственном общении догадываться о значении незнакомых слов с помощью используемых собеседником жестов и мимики.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Переспрашивать, просить повторить, уточняя значение незнакомых слов.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Использование в качестве опоры при порождении собственных высказываний ключевых слов, плана.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78" w:lineRule="auto"/>
        <w:ind w:right="288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Игнорирование информации, не являющейся необходимой для понимания </w:t>
      </w:r>
      <w:proofErr w:type="gramStart"/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основного содержания</w:t>
      </w:r>
      <w:proofErr w:type="gramEnd"/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прочитанного/прослушанного текста или для нахождения в тексте запрашиваемой информации. </w:t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9C5855" w:rsidRPr="0051491C" w:rsidRDefault="0051491C">
      <w:pPr>
        <w:autoSpaceDE w:val="0"/>
        <w:autoSpaceDN w:val="0"/>
        <w:spacing w:before="262" w:after="0" w:line="230" w:lineRule="auto"/>
        <w:rPr>
          <w:lang w:val="ru-RU"/>
        </w:rPr>
      </w:pP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>8 КЛАСС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66" w:after="0" w:line="271" w:lineRule="auto"/>
        <w:ind w:right="1008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УМЕНИЯ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Взаимоотношения в семье и с друзьями.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Внешность и характер человека/литературного персонажа.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71" w:lineRule="auto"/>
        <w:ind w:right="576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Досуг и увлечения/хобби современного подростка (чтение, кино, театр, музей, спорт, музыка). </w:t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Здоровый образ жизни: режим труда и отдыха, фитнес, сбалансированное питание. Посещение врача.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Покупки: одежда, обувь и продукты питания. Карманные деньги.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Школа, школьная жизнь, школьная форма, изучаемые предметы и отношение к ним. Посещение школьной библиотеки/ресурсного центра. Переписка с зарубежными сверстниками.</w:t>
      </w:r>
    </w:p>
    <w:p w:rsidR="009C5855" w:rsidRPr="0051491C" w:rsidRDefault="009C5855">
      <w:pPr>
        <w:rPr>
          <w:lang w:val="ru-RU"/>
        </w:rPr>
        <w:sectPr w:rsidR="009C5855" w:rsidRPr="0051491C">
          <w:pgSz w:w="11900" w:h="16840"/>
          <w:pgMar w:top="310" w:right="678" w:bottom="318" w:left="666" w:header="720" w:footer="720" w:gutter="0"/>
          <w:cols w:space="720" w:equalWidth="0">
            <w:col w:w="10556" w:space="0"/>
          </w:cols>
          <w:docGrid w:linePitch="360"/>
        </w:sectPr>
      </w:pPr>
    </w:p>
    <w:p w:rsidR="009C5855" w:rsidRPr="0051491C" w:rsidRDefault="009C5855">
      <w:pPr>
        <w:autoSpaceDE w:val="0"/>
        <w:autoSpaceDN w:val="0"/>
        <w:spacing w:after="66" w:line="220" w:lineRule="exact"/>
        <w:rPr>
          <w:lang w:val="ru-RU"/>
        </w:rPr>
      </w:pPr>
    </w:p>
    <w:p w:rsidR="009C5855" w:rsidRPr="0051491C" w:rsidRDefault="0051491C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Виды отдыха в различное время года. Путешествия по России и зарубежным странам.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Природа: флора и фауна. Проблемы экологии. Климат, погода. Стихийные бедствия.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proofErr w:type="gramStart"/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Условия  проживания</w:t>
      </w:r>
      <w:proofErr w:type="gramEnd"/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  в   городской/сельской   местности. Транспорт.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Средства массовой информации (телевидение, радио, пресса, Интернет).</w:t>
      </w:r>
    </w:p>
    <w:p w:rsidR="009C5855" w:rsidRPr="0051491C" w:rsidRDefault="0051491C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Родная страна и страна/страны изучаемого языка. 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Выдающиеся люди родной страны и страны/стран изучаемого языка: учёные, писатели, поэты, художники, музыканты, спортсмены.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2" w:after="0" w:line="288" w:lineRule="auto"/>
        <w:ind w:right="144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Говорение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 коммуникативных  умений  </w:t>
      </w:r>
      <w:r w:rsidRPr="0051491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диалогической  речи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а именно умений вести разные виды диалогов (диалог этикетного характера, диалог — побуждение к действию, диалог — расспрос; комбинированный диалог, включающий различные виды диалогов):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диалог этикетного характера: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начинать, поддерживать и заканчивать  разговор,  вежливо переспрашивать; 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диалог — побуждение к действию: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>диалог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расспрос: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наоборот.</w:t>
      </w:r>
    </w:p>
    <w:p w:rsidR="009C5855" w:rsidRPr="0051491C" w:rsidRDefault="0051491C">
      <w:pPr>
        <w:autoSpaceDE w:val="0"/>
        <w:autoSpaceDN w:val="0"/>
        <w:spacing w:before="70" w:after="0"/>
        <w:ind w:right="432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с соблюдением нормы речевого этикета, принятых в стране/странах изучаемого языка.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Объём диалога — до 7 реплик со стороны каждого собеседника.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86" w:lineRule="auto"/>
        <w:ind w:right="288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коммуникативных умений </w:t>
      </w:r>
      <w:r w:rsidRPr="0051491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монологической речи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создание  устных   связных   монологических   высказываний с использованием основных коммуникативных типов речи: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—  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—   повествование/сообщение;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выражение и аргументирование своего мнения по отношению к услышанному/прочитанному; </w:t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изложение (пересказ) основного содержания прочитанного/ прослушанного текста;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составление рассказа по картинкам;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изложение результатов выполненной проектной работы.</w:t>
      </w:r>
    </w:p>
    <w:p w:rsidR="009C5855" w:rsidRPr="0051491C" w:rsidRDefault="0051491C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вопросы, ключевые слова, план и/или иллюстрации, фотографии, таблицы.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Объём монологического высказывания — 9-10 фраз.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/>
        <w:ind w:right="144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Аудирование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При непосредственном общении: понимание на слух речи учителя и одноклассников и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вербальная/невербальная реакция на услышанное; использование переспрос или просьбу повторить для уточнения отдельных деталей.</w:t>
      </w:r>
    </w:p>
    <w:p w:rsidR="009C5855" w:rsidRPr="0051491C" w:rsidRDefault="009C5855">
      <w:pPr>
        <w:rPr>
          <w:lang w:val="ru-RU"/>
        </w:rPr>
        <w:sectPr w:rsidR="009C5855" w:rsidRPr="0051491C">
          <w:pgSz w:w="11900" w:h="16840"/>
          <w:pgMar w:top="286" w:right="804" w:bottom="318" w:left="666" w:header="720" w:footer="720" w:gutter="0"/>
          <w:cols w:space="720" w:equalWidth="0">
            <w:col w:w="10430" w:space="0"/>
          </w:cols>
          <w:docGrid w:linePitch="360"/>
        </w:sectPr>
      </w:pPr>
    </w:p>
    <w:p w:rsidR="009C5855" w:rsidRPr="0051491C" w:rsidRDefault="009C5855">
      <w:pPr>
        <w:autoSpaceDE w:val="0"/>
        <w:autoSpaceDN w:val="0"/>
        <w:spacing w:after="66" w:line="220" w:lineRule="exact"/>
        <w:rPr>
          <w:lang w:val="ru-RU"/>
        </w:rPr>
      </w:pPr>
    </w:p>
    <w:p w:rsidR="009C5855" w:rsidRPr="0051491C" w:rsidRDefault="0051491C">
      <w:pPr>
        <w:autoSpaceDE w:val="0"/>
        <w:autoSpaceDN w:val="0"/>
        <w:spacing w:after="0" w:line="281" w:lineRule="auto"/>
        <w:ind w:right="144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информации.</w:t>
      </w:r>
    </w:p>
    <w:p w:rsidR="009C5855" w:rsidRPr="0051491C" w:rsidRDefault="0051491C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 существенные для понимания основного содержания.</w:t>
      </w:r>
    </w:p>
    <w:p w:rsidR="009C5855" w:rsidRPr="0051491C" w:rsidRDefault="0051491C">
      <w:pPr>
        <w:autoSpaceDE w:val="0"/>
        <w:autoSpaceDN w:val="0"/>
        <w:spacing w:before="70" w:after="0" w:line="274" w:lineRule="auto"/>
        <w:ind w:right="576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Аудирование с пониманием нужной/интересующей/запрашиваемой информации предполагает умение выделять нужную/интересующую/запрашиваемую информацию, представленную в эксплицитной (явной) форме, в воспринимаемом на слух тексте.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Время звучания текста/текстов для аудирования — до 2 минут.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Смысловое чтение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пониманием содержания.</w:t>
      </w:r>
    </w:p>
    <w:p w:rsidR="009C5855" w:rsidRPr="0051491C" w:rsidRDefault="0051491C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Чтение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 пониманием основного содержания текста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предполагает умения: определять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тему/основную мысль, выделять главные факты/события (опуская второстепенные); прогнозировать содержание текста по заголовку/началу текста; определять логическую последовательность главных фактов, событий; игнорировать незнакомые слова, несущественные для понимания основного содержания; понимать интернациональные слова.</w:t>
      </w:r>
    </w:p>
    <w:p w:rsidR="009C5855" w:rsidRPr="0051491C" w:rsidRDefault="0051491C">
      <w:pPr>
        <w:autoSpaceDE w:val="0"/>
        <w:autoSpaceDN w:val="0"/>
        <w:spacing w:before="70" w:after="0"/>
        <w:ind w:right="288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Чтение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 пониманием нужной/интересующей/запрашиваемой информации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предполагает умение находить прочитанном тексте и понимать запрашиваемую информацию, представленную в эксплицитной (явной) форме; оценивать найденную информацию с точки зрения её значимости для решения коммуникативной задачи.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Чтение несплошных текстов (таблиц, диаграмм, схем) и понимание представленной в них информации.</w:t>
      </w:r>
    </w:p>
    <w:p w:rsidR="009C5855" w:rsidRPr="0051491C" w:rsidRDefault="0051491C">
      <w:pPr>
        <w:autoSpaceDE w:val="0"/>
        <w:autoSpaceDN w:val="0"/>
        <w:spacing w:before="72" w:after="0" w:line="281" w:lineRule="auto"/>
        <w:ind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Чтение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 полным пониманием содержания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событий, восстанавливать текст из разрозненных абзацев.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/>
        <w:ind w:right="144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Тексты для чтения: интервью, диалог (беседа), рассказ, отрывок из художественного произведения, отрывок из статьи научно-популярного характера, сообщение информационного характера, объявление, кулинарный рецепт, меню, электронное сообщение личного характера, стихотворение. </w:t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Объём текста/текстов для чтения — 350-500 слов.</w:t>
      </w:r>
    </w:p>
    <w:p w:rsidR="009C5855" w:rsidRPr="0051491C" w:rsidRDefault="0051491C">
      <w:pPr>
        <w:autoSpaceDE w:val="0"/>
        <w:autoSpaceDN w:val="0"/>
        <w:spacing w:before="190" w:after="0"/>
        <w:ind w:left="180" w:right="288"/>
        <w:rPr>
          <w:lang w:val="ru-RU"/>
        </w:rPr>
      </w:pP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Письменная речь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умений письменной речи: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составление плана/тезисов устного или письменного сообщения;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заполнение анкет и формуляров: сообщение о себе основных сведений в соответствии с нормами,</w:t>
      </w:r>
    </w:p>
    <w:p w:rsidR="009C5855" w:rsidRPr="0051491C" w:rsidRDefault="009C5855">
      <w:pPr>
        <w:rPr>
          <w:lang w:val="ru-RU"/>
        </w:rPr>
        <w:sectPr w:rsidR="009C5855" w:rsidRPr="0051491C">
          <w:pgSz w:w="11900" w:h="16840"/>
          <w:pgMar w:top="286" w:right="666" w:bottom="318" w:left="666" w:header="720" w:footer="720" w:gutter="0"/>
          <w:cols w:space="720" w:equalWidth="0">
            <w:col w:w="10568" w:space="0"/>
          </w:cols>
          <w:docGrid w:linePitch="360"/>
        </w:sectPr>
      </w:pPr>
    </w:p>
    <w:p w:rsidR="009C5855" w:rsidRPr="0051491C" w:rsidRDefault="009C5855">
      <w:pPr>
        <w:autoSpaceDE w:val="0"/>
        <w:autoSpaceDN w:val="0"/>
        <w:spacing w:after="66" w:line="220" w:lineRule="exact"/>
        <w:rPr>
          <w:lang w:val="ru-RU"/>
        </w:rPr>
      </w:pPr>
    </w:p>
    <w:p w:rsidR="009C5855" w:rsidRPr="0051491C" w:rsidRDefault="0051491C">
      <w:pPr>
        <w:tabs>
          <w:tab w:val="left" w:pos="180"/>
        </w:tabs>
        <w:autoSpaceDE w:val="0"/>
        <w:autoSpaceDN w:val="0"/>
        <w:spacing w:after="0" w:line="281" w:lineRule="auto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принятыми в стране/странах изучаемого языка;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написание электронного сообщения личного характера: сообщать краткие сведения о себе, излагать различные события, делиться впечатлениями, выражать благодарность/извинения/ просьбу, запрашивать интересующую информацию; оформлять обращение, завершающую фразу и подпись в соответствии с нормами неофициального общения, принятыми в стране/ странах изучаемого языка.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71" w:lineRule="auto"/>
        <w:ind w:right="864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Объём письма — до 110 слов;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создание небольшого письменного высказывания с опорой на образец, план, таблицу и/или прочитанный/прослушанный текст. Объём письменного высказывания — до 110 слов.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83" w:lineRule="auto"/>
        <w:ind w:right="288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ЯЗЫКОВЫЕ ЗНАНИЯ И УМЕНИЯ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Фонетическая сторона речи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Чтение вслух небольших аутентичных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Объём текста для чтения вслух — до 110 слов.</w:t>
      </w:r>
    </w:p>
    <w:p w:rsidR="009C5855" w:rsidRPr="0051491C" w:rsidRDefault="0051491C">
      <w:pPr>
        <w:autoSpaceDE w:val="0"/>
        <w:autoSpaceDN w:val="0"/>
        <w:spacing w:before="190" w:after="0" w:line="262" w:lineRule="auto"/>
        <w:ind w:left="180" w:right="6192"/>
        <w:rPr>
          <w:lang w:val="ru-RU"/>
        </w:rPr>
      </w:pP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Графика, орфография и пунктуация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Правильное написание изученных слов.</w:t>
      </w:r>
    </w:p>
    <w:p w:rsidR="009C5855" w:rsidRPr="0051491C" w:rsidRDefault="0051491C">
      <w:pPr>
        <w:autoSpaceDE w:val="0"/>
        <w:autoSpaceDN w:val="0"/>
        <w:spacing w:before="70" w:after="0"/>
        <w:ind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при вводных словах, обозначающих порядок мыслей и их связь (например, в английском языке: </w:t>
      </w:r>
      <w:r>
        <w:rPr>
          <w:rFonts w:ascii="Times New Roman" w:eastAsia="Times New Roman" w:hAnsi="Times New Roman"/>
          <w:color w:val="000000"/>
          <w:sz w:val="24"/>
        </w:rPr>
        <w:t>firstly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first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of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all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secondly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finally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>
        <w:rPr>
          <w:rFonts w:ascii="Times New Roman" w:eastAsia="Times New Roman" w:hAnsi="Times New Roman"/>
          <w:color w:val="000000"/>
          <w:sz w:val="24"/>
        </w:rPr>
        <w:t>on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the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one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hand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on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the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other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hand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); апострофа.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Пунктуационно правильно в соответствии с нормами речевого этикета, принятыми в стране/странах изучаемого языка, оформлять электронное сообщение личного характера.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81" w:lineRule="auto"/>
        <w:ind w:right="288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Лексическая сторона речи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9C5855" w:rsidRPr="0051491C" w:rsidRDefault="0051491C">
      <w:pPr>
        <w:autoSpaceDE w:val="0"/>
        <w:autoSpaceDN w:val="0"/>
        <w:spacing w:before="72" w:after="0" w:line="271" w:lineRule="auto"/>
        <w:ind w:right="288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Объём — 1050 лексических единиц для продуктивного использования (включая лексические единицы, </w:t>
      </w:r>
      <w:proofErr w:type="gramStart"/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изученные  ранее</w:t>
      </w:r>
      <w:proofErr w:type="gramEnd"/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 и 1250 лексических единиц для рецептивного усвоения (включая 1050 лексических единиц  продуктивного  минимума).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Основные способы словообразования: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а) аффиксация: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образование имен существительных при помощи суффиксов: -</w:t>
      </w:r>
      <w:r>
        <w:rPr>
          <w:rFonts w:ascii="Times New Roman" w:eastAsia="Times New Roman" w:hAnsi="Times New Roman"/>
          <w:color w:val="000000"/>
          <w:sz w:val="24"/>
        </w:rPr>
        <w:t>ance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/-</w:t>
      </w:r>
      <w:r>
        <w:rPr>
          <w:rFonts w:ascii="Times New Roman" w:eastAsia="Times New Roman" w:hAnsi="Times New Roman"/>
          <w:color w:val="000000"/>
          <w:sz w:val="24"/>
        </w:rPr>
        <w:t>ence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performance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residence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); -</w:t>
      </w:r>
      <w:r>
        <w:rPr>
          <w:rFonts w:ascii="Times New Roman" w:eastAsia="Times New Roman" w:hAnsi="Times New Roman"/>
          <w:color w:val="000000"/>
          <w:sz w:val="24"/>
        </w:rPr>
        <w:t>ity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activity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); -</w:t>
      </w:r>
      <w:r>
        <w:rPr>
          <w:rFonts w:ascii="Times New Roman" w:eastAsia="Times New Roman" w:hAnsi="Times New Roman"/>
          <w:color w:val="000000"/>
          <w:sz w:val="24"/>
        </w:rPr>
        <w:t>ship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friendship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образование имен прилагательных при помощи префикса </w:t>
      </w:r>
      <w:r>
        <w:rPr>
          <w:rFonts w:ascii="Times New Roman" w:eastAsia="Times New Roman" w:hAnsi="Times New Roman"/>
          <w:color w:val="000000"/>
          <w:sz w:val="24"/>
        </w:rPr>
        <w:t>inter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- (</w:t>
      </w:r>
      <w:r>
        <w:rPr>
          <w:rFonts w:ascii="Times New Roman" w:eastAsia="Times New Roman" w:hAnsi="Times New Roman"/>
          <w:color w:val="000000"/>
          <w:sz w:val="24"/>
        </w:rPr>
        <w:t>international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образование имен прилагательных при помощи -</w:t>
      </w:r>
      <w:r>
        <w:rPr>
          <w:rFonts w:ascii="Times New Roman" w:eastAsia="Times New Roman" w:hAnsi="Times New Roman"/>
          <w:color w:val="000000"/>
          <w:sz w:val="24"/>
        </w:rPr>
        <w:t>ed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и -</w:t>
      </w:r>
      <w:r>
        <w:rPr>
          <w:rFonts w:ascii="Times New Roman" w:eastAsia="Times New Roman" w:hAnsi="Times New Roman"/>
          <w:color w:val="000000"/>
          <w:sz w:val="24"/>
        </w:rPr>
        <w:t>ing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interested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—</w:t>
      </w:r>
      <w:r>
        <w:rPr>
          <w:rFonts w:ascii="Times New Roman" w:eastAsia="Times New Roman" w:hAnsi="Times New Roman"/>
          <w:color w:val="000000"/>
          <w:sz w:val="24"/>
        </w:rPr>
        <w:t>interesting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б)  конверсия: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образование имени существительного от неопределённой формы глагола (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walk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a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walk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образование глагола от имени существительного (</w:t>
      </w:r>
      <w:r>
        <w:rPr>
          <w:rFonts w:ascii="Times New Roman" w:eastAsia="Times New Roman" w:hAnsi="Times New Roman"/>
          <w:color w:val="000000"/>
          <w:sz w:val="24"/>
        </w:rPr>
        <w:t>a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образование имени существительного от прилагательного (</w:t>
      </w:r>
      <w:r>
        <w:rPr>
          <w:rFonts w:ascii="Times New Roman" w:eastAsia="Times New Roman" w:hAnsi="Times New Roman"/>
          <w:color w:val="000000"/>
          <w:sz w:val="24"/>
        </w:rPr>
        <w:t>rich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the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rich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9C5855" w:rsidRPr="0051491C" w:rsidRDefault="009C5855">
      <w:pPr>
        <w:rPr>
          <w:lang w:val="ru-RU"/>
        </w:rPr>
        <w:sectPr w:rsidR="009C5855" w:rsidRPr="0051491C">
          <w:pgSz w:w="11900" w:h="16840"/>
          <w:pgMar w:top="286" w:right="700" w:bottom="428" w:left="666" w:header="720" w:footer="720" w:gutter="0"/>
          <w:cols w:space="720" w:equalWidth="0">
            <w:col w:w="10534" w:space="0"/>
          </w:cols>
          <w:docGrid w:linePitch="360"/>
        </w:sectPr>
      </w:pPr>
    </w:p>
    <w:p w:rsidR="009C5855" w:rsidRPr="0051491C" w:rsidRDefault="009C5855">
      <w:pPr>
        <w:autoSpaceDE w:val="0"/>
        <w:autoSpaceDN w:val="0"/>
        <w:spacing w:after="78" w:line="220" w:lineRule="exact"/>
        <w:rPr>
          <w:lang w:val="ru-RU"/>
        </w:rPr>
      </w:pPr>
    </w:p>
    <w:p w:rsidR="009C5855" w:rsidRPr="0051491C" w:rsidRDefault="0051491C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Различные средства связи в тексте для обеспечения его целостности (</w:t>
      </w:r>
      <w:r>
        <w:rPr>
          <w:rFonts w:ascii="Times New Roman" w:eastAsia="Times New Roman" w:hAnsi="Times New Roman"/>
          <w:color w:val="000000"/>
          <w:sz w:val="24"/>
        </w:rPr>
        <w:t>firstly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however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finally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at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last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etc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.).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71" w:lineRule="auto"/>
        <w:ind w:right="576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Грамматическая сторона речи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9C5855" w:rsidRDefault="0051491C">
      <w:pPr>
        <w:autoSpaceDE w:val="0"/>
        <w:autoSpaceDN w:val="0"/>
        <w:spacing w:before="70" w:after="0" w:line="230" w:lineRule="auto"/>
        <w:ind w:left="180"/>
      </w:pPr>
      <w:r>
        <w:rPr>
          <w:rFonts w:ascii="Times New Roman" w:eastAsia="Times New Roman" w:hAnsi="Times New Roman"/>
          <w:color w:val="000000"/>
          <w:sz w:val="24"/>
        </w:rPr>
        <w:t>Предложения со сложным дополнением (Complex Object) (I saw her cross/crossing the road.).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864"/>
        <w:rPr>
          <w:lang w:val="ru-RU"/>
        </w:rPr>
      </w:pPr>
      <w: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Повествовательные (утвердительные и отрицательные), вопросительные и побудительные предложения в косвенной речи в настоящем и прошедшем времени.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2" w:after="0" w:line="262" w:lineRule="auto"/>
        <w:ind w:right="720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Все типы вопросительных предложений в </w:t>
      </w:r>
      <w:r>
        <w:rPr>
          <w:rFonts w:ascii="Times New Roman" w:eastAsia="Times New Roman" w:hAnsi="Times New Roman"/>
          <w:color w:val="000000"/>
          <w:sz w:val="24"/>
        </w:rPr>
        <w:t>Past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Perfect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. Согласование времен в рамках сложного предложения.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Согласование подлежащего, выраженного собирательным существительным (</w:t>
      </w:r>
      <w:r>
        <w:rPr>
          <w:rFonts w:ascii="Times New Roman" w:eastAsia="Times New Roman" w:hAnsi="Times New Roman"/>
          <w:color w:val="000000"/>
          <w:sz w:val="24"/>
        </w:rPr>
        <w:t>family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police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 со сказуемым.</w:t>
      </w:r>
    </w:p>
    <w:p w:rsidR="009C5855" w:rsidRDefault="0051491C">
      <w:pPr>
        <w:autoSpaceDE w:val="0"/>
        <w:autoSpaceDN w:val="0"/>
        <w:spacing w:before="70" w:after="0" w:line="230" w:lineRule="auto"/>
        <w:ind w:left="180"/>
      </w:pPr>
      <w:r>
        <w:rPr>
          <w:rFonts w:ascii="Times New Roman" w:eastAsia="Times New Roman" w:hAnsi="Times New Roman"/>
          <w:color w:val="000000"/>
          <w:sz w:val="24"/>
        </w:rPr>
        <w:t>Конструкции с глаголами на -ing: to love/hate doing something.</w:t>
      </w:r>
    </w:p>
    <w:p w:rsidR="009C5855" w:rsidRDefault="0051491C">
      <w:pPr>
        <w:autoSpaceDE w:val="0"/>
        <w:autoSpaceDN w:val="0"/>
        <w:spacing w:before="70" w:after="0" w:line="230" w:lineRule="auto"/>
        <w:ind w:left="180"/>
      </w:pPr>
      <w:r>
        <w:rPr>
          <w:rFonts w:ascii="Times New Roman" w:eastAsia="Times New Roman" w:hAnsi="Times New Roman"/>
          <w:color w:val="000000"/>
          <w:sz w:val="24"/>
        </w:rPr>
        <w:t>Конструкции, содержащие глаголы-связки to be/to look/to feel/to seem.</w:t>
      </w:r>
    </w:p>
    <w:p w:rsidR="009C5855" w:rsidRDefault="0051491C">
      <w:pPr>
        <w:tabs>
          <w:tab w:val="left" w:pos="180"/>
        </w:tabs>
        <w:autoSpaceDE w:val="0"/>
        <w:autoSpaceDN w:val="0"/>
        <w:spacing w:before="70" w:after="0" w:line="262" w:lineRule="auto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Конструкции be/get used to + инфинитив глагола; be/get used to + инфинитив глагола; be/get used to doing something; be/get used to something.</w:t>
      </w:r>
    </w:p>
    <w:p w:rsidR="009C5855" w:rsidRDefault="0051491C">
      <w:pPr>
        <w:autoSpaceDE w:val="0"/>
        <w:autoSpaceDN w:val="0"/>
        <w:spacing w:before="70" w:after="0" w:line="230" w:lineRule="auto"/>
        <w:ind w:left="180"/>
      </w:pPr>
      <w:r>
        <w:rPr>
          <w:rFonts w:ascii="Times New Roman" w:eastAsia="Times New Roman" w:hAnsi="Times New Roman"/>
          <w:color w:val="000000"/>
          <w:sz w:val="24"/>
        </w:rPr>
        <w:t>Конструкция both … and … .</w:t>
      </w:r>
    </w:p>
    <w:p w:rsidR="009C5855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Конструкции c глаголами to stop, to remember, to forget (разница в значении to stop doing smth и to stop to do smth).</w:t>
      </w:r>
    </w:p>
    <w:p w:rsidR="009C5855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</w:pPr>
      <w:r>
        <w:tab/>
      </w:r>
      <w:r>
        <w:rPr>
          <w:rFonts w:ascii="Times New Roman" w:eastAsia="Times New Roman" w:hAnsi="Times New Roman"/>
          <w:color w:val="000000"/>
          <w:sz w:val="24"/>
        </w:rPr>
        <w:t>Глаголы в видо-временных формах действительного залога в изъявительном наклонении (Past Perfect Tense, Present Perfect Continuous Tense, Future-in-the-Past).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Модальные глаголы в косвенной речи в настоящем и прошедшем времени.</w:t>
      </w:r>
    </w:p>
    <w:p w:rsidR="009C5855" w:rsidRPr="0051491C" w:rsidRDefault="0051491C">
      <w:pPr>
        <w:autoSpaceDE w:val="0"/>
        <w:autoSpaceDN w:val="0"/>
        <w:spacing w:before="70" w:after="0" w:line="262" w:lineRule="auto"/>
        <w:ind w:left="180" w:right="144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Неличные формы глагола (инфинитив, герундий, причастия настоящего и прошедшего времени). Наречия </w:t>
      </w:r>
      <w:r>
        <w:rPr>
          <w:rFonts w:ascii="Times New Roman" w:eastAsia="Times New Roman" w:hAnsi="Times New Roman"/>
          <w:color w:val="000000"/>
          <w:sz w:val="24"/>
        </w:rPr>
        <w:t>too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enough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Отрицательные местоимения </w:t>
      </w:r>
      <w:r>
        <w:rPr>
          <w:rFonts w:ascii="Times New Roman" w:eastAsia="Times New Roman" w:hAnsi="Times New Roman"/>
          <w:color w:val="000000"/>
          <w:sz w:val="24"/>
        </w:rPr>
        <w:t>no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(и его производные </w:t>
      </w:r>
      <w:r>
        <w:rPr>
          <w:rFonts w:ascii="Times New Roman" w:eastAsia="Times New Roman" w:hAnsi="Times New Roman"/>
          <w:color w:val="000000"/>
          <w:sz w:val="24"/>
        </w:rPr>
        <w:t>nobody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nothing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etc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.), </w:t>
      </w:r>
      <w:r>
        <w:rPr>
          <w:rFonts w:ascii="Times New Roman" w:eastAsia="Times New Roman" w:hAnsi="Times New Roman"/>
          <w:color w:val="000000"/>
          <w:sz w:val="24"/>
        </w:rPr>
        <w:t>none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83" w:lineRule="auto"/>
        <w:ind w:right="288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СОЦИОКУЛЬТУРНЫЕ ЗНАНИЯ И УМЕНИЯ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языка, основных социокультурных элементов речевого поведенческого этикета в англоязычной среде; знание и использование в устной и письменной речи наиболее употребительной тематической фоновой лексики и реалий в рамках тематического содержания.</w:t>
      </w:r>
    </w:p>
    <w:p w:rsidR="009C5855" w:rsidRPr="0051491C" w:rsidRDefault="0051491C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Понимание речевых различий в ситуациях официального и неофициального общения в рамках отобранного тематического содержания и использование лексико-грамматических средств с их учётом.</w:t>
      </w:r>
    </w:p>
    <w:p w:rsidR="009C5855" w:rsidRPr="0051491C" w:rsidRDefault="0051491C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Социокультурный портрет родной страны и страны/стран изучаемого языка: знакомство с традициями проведения основных национальных праздников (Рождества, Нового года, Дня матери, Дня благодарения и т. д.); с особенностями образа жизни и культуры страны/стран изучаемого языка (известными достопримечательностями; </w:t>
      </w:r>
      <w:proofErr w:type="gramStart"/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некоторыми  выдающимися</w:t>
      </w:r>
      <w:proofErr w:type="gramEnd"/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 людьми); с доступными в языковом отношении образцами поэзии и прозы для подростков на английском языке.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Соблюдение нормы вежливости в межкультурном общении.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Знание социокультурного портрета родной страны и страны/ стран изучаемого языка: символики, достопримечательностей; культурных особенностей (национальные праздники, традиции), образцов</w:t>
      </w:r>
    </w:p>
    <w:p w:rsidR="009C5855" w:rsidRPr="0051491C" w:rsidRDefault="009C5855">
      <w:pPr>
        <w:rPr>
          <w:lang w:val="ru-RU"/>
        </w:rPr>
        <w:sectPr w:rsidR="009C5855" w:rsidRPr="0051491C">
          <w:pgSz w:w="11900" w:h="16840"/>
          <w:pgMar w:top="298" w:right="822" w:bottom="308" w:left="666" w:header="720" w:footer="720" w:gutter="0"/>
          <w:cols w:space="720" w:equalWidth="0">
            <w:col w:w="10412" w:space="0"/>
          </w:cols>
          <w:docGrid w:linePitch="360"/>
        </w:sectPr>
      </w:pPr>
    </w:p>
    <w:p w:rsidR="009C5855" w:rsidRPr="0051491C" w:rsidRDefault="009C5855">
      <w:pPr>
        <w:autoSpaceDE w:val="0"/>
        <w:autoSpaceDN w:val="0"/>
        <w:spacing w:after="78" w:line="220" w:lineRule="exact"/>
        <w:rPr>
          <w:lang w:val="ru-RU"/>
        </w:rPr>
      </w:pPr>
    </w:p>
    <w:p w:rsidR="009C5855" w:rsidRPr="0051491C" w:rsidRDefault="0051491C">
      <w:pPr>
        <w:autoSpaceDE w:val="0"/>
        <w:autoSpaceDN w:val="0"/>
        <w:spacing w:after="0" w:line="230" w:lineRule="auto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поэзии и прозы, доступных в языковом отношении.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83" w:lineRule="auto"/>
        <w:ind w:right="288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умений: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кратко представлять Россию и страну/страны изучаемого языка (культурные явления, события, достопримечательности);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кратко рассказывать о некоторых выдающихся людях родной страны и страны/стран изучаемого языка (учёных, писателях, поэтах,  художниках,  музыкантах,  спортсменах и т. д.);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оказывать помощь зарубежным гостям в ситуациях повседневного общения (объяснить местонахождение объекта, сообщить возможный маршрут и т. д.).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КОМПЕНСАТОРНЫЕ УМЕНИЯ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Использование при чтении и аудировании языковой, в том числе контекстуальной, догадки; использование при говорении и письме перифраз/толкование, синонимические средства, описание предмета вместо его названия; при непосредственном общении догадываться о значении незнакомых слов с помощью используемых собеседником жестов и мимики.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Переспрашивать, просить повторить, уточняя значение незнакомых слов.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Использование в качестве опоры при порождении собственных высказываний ключевых слов, плана.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Игнорирование информации, не являющейся необходимой для понимания </w:t>
      </w:r>
      <w:proofErr w:type="gramStart"/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основного содержания</w:t>
      </w:r>
      <w:proofErr w:type="gramEnd"/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прочитанного/прослушанного текста или для нахождения в тексте запрашиваемой информации.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9C5855" w:rsidRPr="0051491C" w:rsidRDefault="0051491C">
      <w:pPr>
        <w:autoSpaceDE w:val="0"/>
        <w:autoSpaceDN w:val="0"/>
        <w:spacing w:before="262" w:after="0" w:line="230" w:lineRule="auto"/>
        <w:rPr>
          <w:lang w:val="ru-RU"/>
        </w:rPr>
      </w:pP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>9 КЛАСС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66" w:after="0" w:line="271" w:lineRule="auto"/>
        <w:ind w:right="1008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КОММУНИКАТИВНЫЕ УМЕНИЯ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Формирование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Взаимоотношения в семье и с друзьями. Конфликты и их разрешение.</w:t>
      </w:r>
    </w:p>
    <w:p w:rsidR="009C5855" w:rsidRPr="0051491C" w:rsidRDefault="0051491C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Внешность и характер человека/литературного персонажа. Досуг и увлечения/хобби современного подростка (чтение, кино, театр, музыка, музей, спорт, живопись; компьютерные игры). Роль книги в жизни подростка.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Здоровый образ жизни: режим труда и отдыха, фитнес, сбалансированное питание. Посещение врача.</w:t>
      </w:r>
    </w:p>
    <w:p w:rsidR="009C5855" w:rsidRPr="0051491C" w:rsidRDefault="0051491C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Покупки: одежда, обувь и продукты питания. Карманные деньги. Молодёжная мода.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Школа, школьная жизнь, изучаемые предметы и отношение к ним. Взаимоотношения в школе: проблемы и их решение. Переписка с зарубежными сверстниками.</w:t>
      </w:r>
    </w:p>
    <w:p w:rsidR="009C5855" w:rsidRPr="0051491C" w:rsidRDefault="0051491C">
      <w:pPr>
        <w:autoSpaceDE w:val="0"/>
        <w:autoSpaceDN w:val="0"/>
        <w:spacing w:before="70" w:after="0" w:line="262" w:lineRule="auto"/>
        <w:ind w:left="180" w:right="144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Виды отдыха в различное время года. Путешествия по России и зарубежным странам. Транспорт. Природа: флора и фауна. Проблемы экологии. Защита окружающей среды. Климат, погода.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Стихийные бедствия.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Средства массовой информации (телевидение, радио, пресса, Интернет).</w:t>
      </w:r>
    </w:p>
    <w:p w:rsidR="009C5855" w:rsidRPr="0051491C" w:rsidRDefault="0051491C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Родная страна и страна/страны изучаемого языка. Их географическое положение, столицы и крупные города, регионы; население; официальные языки; достопримечательности, культурные особенности (национальные праздники, знаменательные даты, традиции, обычаи); страницы истории.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музыканты, спортсмены.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71" w:lineRule="auto"/>
        <w:ind w:right="432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Говорение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 коммуникативных  умений  </w:t>
      </w:r>
      <w:r w:rsidRPr="0051491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диалогической  речи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а именно умений вести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комбинированный диалог, включающий различные виды диалогов (этикетный диалог, диалог —</w:t>
      </w:r>
    </w:p>
    <w:p w:rsidR="009C5855" w:rsidRPr="0051491C" w:rsidRDefault="009C5855">
      <w:pPr>
        <w:rPr>
          <w:lang w:val="ru-RU"/>
        </w:rPr>
        <w:sectPr w:rsidR="009C5855" w:rsidRPr="0051491C">
          <w:pgSz w:w="11900" w:h="16840"/>
          <w:pgMar w:top="298" w:right="726" w:bottom="332" w:left="666" w:header="720" w:footer="720" w:gutter="0"/>
          <w:cols w:space="720" w:equalWidth="0">
            <w:col w:w="10508" w:space="0"/>
          </w:cols>
          <w:docGrid w:linePitch="360"/>
        </w:sectPr>
      </w:pPr>
    </w:p>
    <w:p w:rsidR="009C5855" w:rsidRPr="0051491C" w:rsidRDefault="009C5855">
      <w:pPr>
        <w:autoSpaceDE w:val="0"/>
        <w:autoSpaceDN w:val="0"/>
        <w:spacing w:after="66" w:line="220" w:lineRule="exact"/>
        <w:rPr>
          <w:lang w:val="ru-RU"/>
        </w:rPr>
      </w:pPr>
    </w:p>
    <w:p w:rsidR="009C5855" w:rsidRPr="0051491C" w:rsidRDefault="0051491C">
      <w:pPr>
        <w:tabs>
          <w:tab w:val="left" w:pos="180"/>
        </w:tabs>
        <w:autoSpaceDE w:val="0"/>
        <w:autoSpaceDN w:val="0"/>
        <w:spacing w:after="0" w:line="288" w:lineRule="auto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побуждение к действию, диалог — расспрос); диалог — обмен мнениями: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диалог этикетного характера: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начинать, поддерживать и заканчивать разговор, вежливо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переспрашивать; поздравлять с праздником, выражать пожелания и вежливо реагировать на поздравление; выражать благодарность; вежливо соглашаться на предложение/отказываться от предложения собеседника;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диалог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побуждение к действию: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обращаться с просьбой, вежливо соглашаться/не соглашаться выполнить просьбу;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диалог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расспрос: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сообщать фактическую информацию, отвечая на вопросы разных видов; выражать своё отношение к обсуждаемым фактам и событиям; запрашивать интересующую информацию; переходить с позиции спрашивающего на позицию отвечающего и наоборот;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диалог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—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обмен мнениями: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выражать свою точку мнения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событиям: восхищение, удивление, радость, огорчение и т. д.).</w:t>
      </w:r>
    </w:p>
    <w:p w:rsidR="009C5855" w:rsidRPr="0051491C" w:rsidRDefault="0051491C">
      <w:pPr>
        <w:autoSpaceDE w:val="0"/>
        <w:autoSpaceDN w:val="0"/>
        <w:spacing w:before="70" w:after="0"/>
        <w:ind w:right="432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Названные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слов, речевых ситуаций и/или иллюстраций, фотографий или без опор с соблюдением норм речевого этикета, принятых в стране/странах изучаемого языка.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Объём диалога — до 8 реплик со стороны каждого собеседника в рамках комбинированного диалога; до 6 реплик со стороны каждого собеседника в рамках диалога — обмена мнениями.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88" w:lineRule="auto"/>
        <w:ind w:right="288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коммуникативных умений </w:t>
      </w:r>
      <w:r w:rsidRPr="0051491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монологической речи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создание устных связных монологических высказываний с использованием основных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коммуникативных типов речи: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— описание (предмета, местности, внешности и одежды человека), в том числе характеристика (черты характера реального человека или литературного персонажа);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— повествование/сообщение;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— рассуждение;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выражение и краткое аргументирование своего мнения по отношению к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услышанному/прочитанному;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изложение (пересказ) основного содержания прочитанного/прослушанного текста с выражением своего отношения к событиям и фактам, изложенным в тексте;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составление рассказа по картинкам;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изложение результатов выполненной проектной работы.</w:t>
      </w:r>
    </w:p>
    <w:p w:rsidR="009C5855" w:rsidRPr="0051491C" w:rsidRDefault="0051491C">
      <w:pPr>
        <w:autoSpaceDE w:val="0"/>
        <w:autoSpaceDN w:val="0"/>
        <w:spacing w:before="72" w:after="0" w:line="271" w:lineRule="auto"/>
        <w:ind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Данные умения монологической речи развиваются в стандартных ситуациях неофициального общения в рамках тематического содержания речи с опорой на вопросы, ключевые слова, план и/или иллюстрации, фотографии, таблицы или без опоры.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Объём монологического высказывания — 10-12 фраз.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/>
        <w:ind w:right="144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Аудирование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При непосредственном общении: понимание на слух речи учителя и одноклассников и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вербальная/невербальная реакция на услышанное; использование переспрос или просьбу повторить для уточнения отдельных деталей.</w:t>
      </w:r>
    </w:p>
    <w:p w:rsidR="009C5855" w:rsidRPr="0051491C" w:rsidRDefault="0051491C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При опосредованном общении: дальнейшее развитие восприятия и понимания на слух несложных аутентичных текстов,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информации.</w:t>
      </w:r>
    </w:p>
    <w:p w:rsidR="009C5855" w:rsidRPr="0051491C" w:rsidRDefault="009C5855">
      <w:pPr>
        <w:rPr>
          <w:lang w:val="ru-RU"/>
        </w:rPr>
        <w:sectPr w:rsidR="009C5855" w:rsidRPr="0051491C">
          <w:pgSz w:w="11900" w:h="16840"/>
          <w:pgMar w:top="286" w:right="700" w:bottom="378" w:left="666" w:header="720" w:footer="720" w:gutter="0"/>
          <w:cols w:space="720" w:equalWidth="0">
            <w:col w:w="10534" w:space="0"/>
          </w:cols>
          <w:docGrid w:linePitch="360"/>
        </w:sectPr>
      </w:pPr>
    </w:p>
    <w:p w:rsidR="009C5855" w:rsidRPr="0051491C" w:rsidRDefault="009C5855">
      <w:pPr>
        <w:autoSpaceDE w:val="0"/>
        <w:autoSpaceDN w:val="0"/>
        <w:spacing w:after="78" w:line="220" w:lineRule="exact"/>
        <w:rPr>
          <w:lang w:val="ru-RU"/>
        </w:rPr>
      </w:pPr>
    </w:p>
    <w:p w:rsidR="009C5855" w:rsidRPr="0051491C" w:rsidRDefault="0051491C">
      <w:pPr>
        <w:autoSpaceDE w:val="0"/>
        <w:autoSpaceDN w:val="0"/>
        <w:spacing w:after="0"/>
        <w:ind w:right="144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сообщения; игнорировать незнакомые слова, несущественные для понимания основного содержания.</w:t>
      </w:r>
    </w:p>
    <w:p w:rsidR="009C5855" w:rsidRPr="0051491C" w:rsidRDefault="0051491C">
      <w:pPr>
        <w:autoSpaceDE w:val="0"/>
        <w:autoSpaceDN w:val="0"/>
        <w:spacing w:before="70" w:after="0" w:line="271" w:lineRule="auto"/>
        <w:ind w:right="576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Аудирование с пониманием нужной/интересующей/запрашиваемой информации предполагает умение выделять нужную/интересующую/запрашиваемую информацию, представленную в эксплицитной (явной) форме, в воспринимаемом на слух тексте.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Тексты для аудирования: диалог (беседа), высказывания собеседников в ситуациях повседневного общения, рассказ, сообщение информационного характера.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Языковая сложность текстов для аудирования должна соответствовать базовому уровню (А2 —допороговому уровню по общеевропейской шкале).</w:t>
      </w:r>
    </w:p>
    <w:p w:rsidR="009C5855" w:rsidRPr="0051491C" w:rsidRDefault="0051491C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Время звучания текста/текстов для аудирования — до 2 минут.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Смысловое чтение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умения читать про себя и понимать несложные аутентичные тексты разных жанров и стилей,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содержания; с пониманием нужной/интересующей/запрашиваемой информации; с полным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пониманием содержания текста.</w:t>
      </w:r>
    </w:p>
    <w:p w:rsidR="009C5855" w:rsidRPr="0051491C" w:rsidRDefault="0051491C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Чтение с пониманием основного содержания текста предполагает умения: определять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тему/основную мысль, выделять главные факты/события (опуская второстепенные); прогнозировать содержание текста по заголовку/началу текста; определять логическую последовательность главных фактов, событий; разбивать текст на относительно самостоятельные смысловые части; озаглавливать текст/его отдельные части; игнорировать незнакомые слова, несущественные для понимания основного содержания; понимать интернациональные слова.</w:t>
      </w:r>
    </w:p>
    <w:p w:rsidR="009C5855" w:rsidRPr="0051491C" w:rsidRDefault="0051491C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Чтение с пониманием нужной/интересующей/запрашиваемой информации предполагает умение находить прочитанном тексте и понимать запрашиваемую информацию, представленную в эксплицитной (явной) и имплицитной форме (неявной) форме; оценивать найденную информацию с точки зрения её значимости для решения коммуникативной задачи.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Чтение несплошных текстов (таблиц, диаграмм, схем) и понимание представленной в них информации.</w:t>
      </w:r>
    </w:p>
    <w:p w:rsidR="009C5855" w:rsidRPr="0051491C" w:rsidRDefault="0051491C">
      <w:pPr>
        <w:autoSpaceDE w:val="0"/>
        <w:autoSpaceDN w:val="0"/>
        <w:spacing w:before="70" w:after="0" w:line="283" w:lineRule="auto"/>
        <w:ind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Чтение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 полным пониманием содержания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несложных аутентичных текстов, содержащих отдельные неизученные языковые явления. В ходе чтения с полным пониманием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перевода); устанавливать причинно-следственную взаимосвязь изложенных в тексте фактов и событий, восстанавливать текст из разрозненных абзацев или путём добавления выпущенных фрагментов.</w:t>
      </w:r>
    </w:p>
    <w:p w:rsidR="009C5855" w:rsidRPr="0051491C" w:rsidRDefault="0051491C">
      <w:pPr>
        <w:autoSpaceDE w:val="0"/>
        <w:autoSpaceDN w:val="0"/>
        <w:spacing w:before="70" w:after="0"/>
        <w:ind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стихотворение; несплошной текст (таблица, диаграмма).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Языковая сложность текстов для чтения должна соответствовать базовому уровню (А2 —допороговому уровню по общеевропейской шкале).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Объём текста/текстов для чтения — 500-600 слов.</w:t>
      </w:r>
    </w:p>
    <w:p w:rsidR="009C5855" w:rsidRPr="0051491C" w:rsidRDefault="0051491C">
      <w:pPr>
        <w:autoSpaceDE w:val="0"/>
        <w:autoSpaceDN w:val="0"/>
        <w:spacing w:before="190" w:after="0" w:line="271" w:lineRule="auto"/>
        <w:ind w:left="180" w:right="3600"/>
        <w:rPr>
          <w:lang w:val="ru-RU"/>
        </w:rPr>
      </w:pP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Письменная речь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умений письменной речи: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составление плана/тезисов устного или письменного сообщения;</w:t>
      </w:r>
    </w:p>
    <w:p w:rsidR="009C5855" w:rsidRPr="0051491C" w:rsidRDefault="009C5855">
      <w:pPr>
        <w:rPr>
          <w:lang w:val="ru-RU"/>
        </w:rPr>
        <w:sectPr w:rsidR="009C5855" w:rsidRPr="0051491C">
          <w:pgSz w:w="11900" w:h="16840"/>
          <w:pgMar w:top="298" w:right="666" w:bottom="308" w:left="666" w:header="720" w:footer="720" w:gutter="0"/>
          <w:cols w:space="720" w:equalWidth="0">
            <w:col w:w="10568" w:space="0"/>
          </w:cols>
          <w:docGrid w:linePitch="360"/>
        </w:sectPr>
      </w:pPr>
    </w:p>
    <w:p w:rsidR="009C5855" w:rsidRPr="0051491C" w:rsidRDefault="009C5855">
      <w:pPr>
        <w:autoSpaceDE w:val="0"/>
        <w:autoSpaceDN w:val="0"/>
        <w:spacing w:after="78" w:line="220" w:lineRule="exact"/>
        <w:rPr>
          <w:lang w:val="ru-RU"/>
        </w:rPr>
      </w:pPr>
    </w:p>
    <w:p w:rsidR="009C5855" w:rsidRPr="0051491C" w:rsidRDefault="0051491C">
      <w:pPr>
        <w:tabs>
          <w:tab w:val="left" w:pos="180"/>
        </w:tabs>
        <w:autoSpaceDE w:val="0"/>
        <w:autoSpaceDN w:val="0"/>
        <w:spacing w:after="0" w:line="281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заполнение анкет и формуляров: сообщение о себе основных сведений в соответствии с нормами, принятыми в стране/странах изучаемого языка;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написание электронного сообщения личного характера: сообщать краткие сведения о себе, излагать различные события, делиться впечатлениями, выражать благодарность/извинение/просьбу,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запрашивать интересующую информацию; оформлять обращение, завершающую фразу и подпись в соответствии с нормами неофициального общения, принятыми в стране/ странах изучаемого языка.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81" w:lineRule="auto"/>
        <w:ind w:right="288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Объём письма — до 120 слов;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создание небольшого письменного высказывания с опорой на образец, план, таблицу и/или прочитанный/прослушанный текст. Объём письменного высказывания — до 120 слов;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заполнение таблицы с краткой фиксацией содержания прочитанного/прослушанного текста; </w:t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преобразование таблицы, схемы в текстовый вариант представления информации;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письменное представление результатов выполненной проектной работы (объём — 100-120 слов).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2" w:after="0" w:line="281" w:lineRule="auto"/>
        <w:ind w:right="288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ЯЗЫКОВЫЕ ЗНАНИЯ И УМЕНИЯ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Фонетическая сторона речи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Различение на слух и адекватное, без фонематических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особенностей, в том числе отсутствия фразового ударения на служебных словах; чтение новых слов согласно основным правилам чтения.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Выражение модального значения, чувства и эмоции.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Различение на слух британского и американского вариантов произношения в прослушанных текстах или услышанных высказываниях.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Чтение вслух небольших текстов, построенных на изученном языковом материале, с соблюдением правил чтения и соответствующей интонации, демонстрирующее понимание текста.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Объём текста для чтения вслух — до 110 слов.</w:t>
      </w:r>
    </w:p>
    <w:p w:rsidR="009C5855" w:rsidRPr="0051491C" w:rsidRDefault="0051491C">
      <w:pPr>
        <w:autoSpaceDE w:val="0"/>
        <w:autoSpaceDN w:val="0"/>
        <w:spacing w:before="190" w:after="0" w:line="262" w:lineRule="auto"/>
        <w:ind w:left="180" w:right="6192"/>
        <w:rPr>
          <w:lang w:val="ru-RU"/>
        </w:rPr>
      </w:pP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Графика, орфография и пунктуация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Правильное написание изученных слов.</w:t>
      </w:r>
    </w:p>
    <w:p w:rsidR="009C5855" w:rsidRPr="0051491C" w:rsidRDefault="0051491C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Правильное использование знаков препинания: точки, вопросительного и восклицательного знаков в конце предложения; запятой при перечислении и обращении; при вводных словах, обозначающих порядок мыслей и их связь (например, в английском языке: </w:t>
      </w:r>
      <w:r>
        <w:rPr>
          <w:rFonts w:ascii="Times New Roman" w:eastAsia="Times New Roman" w:hAnsi="Times New Roman"/>
          <w:color w:val="000000"/>
          <w:sz w:val="24"/>
        </w:rPr>
        <w:t>firstly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first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of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all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secondly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finally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>
        <w:rPr>
          <w:rFonts w:ascii="Times New Roman" w:eastAsia="Times New Roman" w:hAnsi="Times New Roman"/>
          <w:color w:val="000000"/>
          <w:sz w:val="24"/>
        </w:rPr>
        <w:t>on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the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one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hand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on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the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other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hand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); апострофа.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2" w:after="0" w:line="262" w:lineRule="auto"/>
        <w:ind w:right="1008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Пунктуационно правильное, в соответствии с нормами речевого этикета, принятыми в стране/странах изучаемого языка, оформление электронного сообщения личного характера.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81" w:lineRule="auto"/>
        <w:ind w:right="288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Лексическая сторона речи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письменном и звучащем тексте и употребление в устной и письменной речи лексических единиц (слов, словосочетаний, речевых клише),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высказывания.</w:t>
      </w:r>
    </w:p>
    <w:p w:rsidR="009C5855" w:rsidRPr="0051491C" w:rsidRDefault="0051491C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Объём — 1200 лексических единиц для продуктивного использования (включая 1050 лексических единиц, изученных ранее) и 1350 лексических единиц для рецептивного усвоения (включая 1200 лексических единиц продуктивного минимума).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Основные способы словообразования:</w:t>
      </w:r>
    </w:p>
    <w:p w:rsidR="009C5855" w:rsidRPr="0051491C" w:rsidRDefault="009C5855">
      <w:pPr>
        <w:rPr>
          <w:lang w:val="ru-RU"/>
        </w:rPr>
        <w:sectPr w:rsidR="009C5855" w:rsidRPr="0051491C">
          <w:pgSz w:w="11900" w:h="16840"/>
          <w:pgMar w:top="298" w:right="668" w:bottom="416" w:left="666" w:header="720" w:footer="720" w:gutter="0"/>
          <w:cols w:space="720" w:equalWidth="0">
            <w:col w:w="10566" w:space="0"/>
          </w:cols>
          <w:docGrid w:linePitch="360"/>
        </w:sectPr>
      </w:pPr>
    </w:p>
    <w:p w:rsidR="009C5855" w:rsidRPr="0051491C" w:rsidRDefault="009C5855">
      <w:pPr>
        <w:autoSpaceDE w:val="0"/>
        <w:autoSpaceDN w:val="0"/>
        <w:spacing w:after="78" w:line="220" w:lineRule="exact"/>
        <w:rPr>
          <w:lang w:val="ru-RU"/>
        </w:rPr>
      </w:pPr>
    </w:p>
    <w:p w:rsidR="009C5855" w:rsidRPr="0051491C" w:rsidRDefault="0051491C">
      <w:pPr>
        <w:tabs>
          <w:tab w:val="left" w:pos="180"/>
        </w:tabs>
        <w:autoSpaceDE w:val="0"/>
        <w:autoSpaceDN w:val="0"/>
        <w:spacing w:after="0" w:line="288" w:lineRule="auto"/>
        <w:ind w:right="432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а) аффиксация: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глаголов с помощью префиксов </w:t>
      </w:r>
      <w:r>
        <w:rPr>
          <w:rFonts w:ascii="Times New Roman" w:eastAsia="Times New Roman" w:hAnsi="Times New Roman"/>
          <w:color w:val="000000"/>
          <w:sz w:val="24"/>
        </w:rPr>
        <w:t>under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-, </w:t>
      </w:r>
      <w:r>
        <w:rPr>
          <w:rFonts w:ascii="Times New Roman" w:eastAsia="Times New Roman" w:hAnsi="Times New Roman"/>
          <w:color w:val="000000"/>
          <w:sz w:val="24"/>
        </w:rPr>
        <w:t>over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-, </w:t>
      </w:r>
      <w:r>
        <w:rPr>
          <w:rFonts w:ascii="Times New Roman" w:eastAsia="Times New Roman" w:hAnsi="Times New Roman"/>
          <w:color w:val="000000"/>
          <w:sz w:val="24"/>
        </w:rPr>
        <w:t>dis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-, </w:t>
      </w:r>
      <w:r>
        <w:rPr>
          <w:rFonts w:ascii="Times New Roman" w:eastAsia="Times New Roman" w:hAnsi="Times New Roman"/>
          <w:color w:val="000000"/>
          <w:sz w:val="24"/>
        </w:rPr>
        <w:t>mis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-;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имён прилагательных с помощью суффиксов -</w:t>
      </w:r>
      <w:r>
        <w:rPr>
          <w:rFonts w:ascii="Times New Roman" w:eastAsia="Times New Roman" w:hAnsi="Times New Roman"/>
          <w:color w:val="000000"/>
          <w:sz w:val="24"/>
        </w:rPr>
        <w:t>able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/-</w:t>
      </w:r>
      <w:r>
        <w:rPr>
          <w:rFonts w:ascii="Times New Roman" w:eastAsia="Times New Roman" w:hAnsi="Times New Roman"/>
          <w:color w:val="000000"/>
          <w:sz w:val="24"/>
        </w:rPr>
        <w:t>ible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имён существительных с помощью отрицательных префиксов </w:t>
      </w:r>
      <w:r>
        <w:rPr>
          <w:rFonts w:ascii="Times New Roman" w:eastAsia="Times New Roman" w:hAnsi="Times New Roman"/>
          <w:color w:val="000000"/>
          <w:sz w:val="24"/>
        </w:rPr>
        <w:t>in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-/</w:t>
      </w:r>
      <w:r>
        <w:rPr>
          <w:rFonts w:ascii="Times New Roman" w:eastAsia="Times New Roman" w:hAnsi="Times New Roman"/>
          <w:color w:val="000000"/>
          <w:sz w:val="24"/>
        </w:rPr>
        <w:t>im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-;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б) словосложение: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образование сложных существительных путём соединения основы числительного с основой существительного с добавлением суффикса -</w:t>
      </w:r>
      <w:r>
        <w:rPr>
          <w:rFonts w:ascii="Times New Roman" w:eastAsia="Times New Roman" w:hAnsi="Times New Roman"/>
          <w:color w:val="000000"/>
          <w:sz w:val="24"/>
        </w:rPr>
        <w:t>ed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eight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legged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образование сложных существительных путём соединения основ существительных с предлогом: </w:t>
      </w:r>
      <w:r>
        <w:rPr>
          <w:rFonts w:ascii="Times New Roman" w:eastAsia="Times New Roman" w:hAnsi="Times New Roman"/>
          <w:color w:val="000000"/>
          <w:sz w:val="24"/>
        </w:rPr>
        <w:t>father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in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law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образование сложных прилагательных путём соединения основы прилагательного с основой причастия настоящего времени (</w:t>
      </w:r>
      <w:r>
        <w:rPr>
          <w:rFonts w:ascii="Times New Roman" w:eastAsia="Times New Roman" w:hAnsi="Times New Roman"/>
          <w:color w:val="000000"/>
          <w:sz w:val="24"/>
        </w:rPr>
        <w:t>nice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looking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образование сложных прилагательных путём соединения основы прилагательного с основой причастия прошедшего времени (</w:t>
      </w:r>
      <w:r>
        <w:rPr>
          <w:rFonts w:ascii="Times New Roman" w:eastAsia="Times New Roman" w:hAnsi="Times New Roman"/>
          <w:color w:val="000000"/>
          <w:sz w:val="24"/>
        </w:rPr>
        <w:t>well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behaved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в) конверсия: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образование глагола от имени прилагательного (</w:t>
      </w:r>
      <w:r>
        <w:rPr>
          <w:rFonts w:ascii="Times New Roman" w:eastAsia="Times New Roman" w:hAnsi="Times New Roman"/>
          <w:color w:val="000000"/>
          <w:sz w:val="24"/>
        </w:rPr>
        <w:t>cool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cool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Многозначность лексических единиц. Синонимы. Антонимы. Интернациональные слова. Наиболее частотные фразовые глаголы. Сокращения и аббревиатуры.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Различные средства связи в тексте для обеспечения его целостности (</w:t>
      </w:r>
      <w:r>
        <w:rPr>
          <w:rFonts w:ascii="Times New Roman" w:eastAsia="Times New Roman" w:hAnsi="Times New Roman"/>
          <w:color w:val="000000"/>
          <w:sz w:val="24"/>
        </w:rPr>
        <w:t>firstly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however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finally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at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last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etc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.).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71" w:lineRule="auto"/>
        <w:ind w:right="720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Грамматическая сторона речи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9C5855" w:rsidRDefault="0051491C">
      <w:pPr>
        <w:autoSpaceDE w:val="0"/>
        <w:autoSpaceDN w:val="0"/>
        <w:spacing w:before="70" w:after="0" w:line="230" w:lineRule="auto"/>
        <w:ind w:left="180"/>
      </w:pPr>
      <w:r>
        <w:rPr>
          <w:rFonts w:ascii="Times New Roman" w:eastAsia="Times New Roman" w:hAnsi="Times New Roman"/>
          <w:color w:val="000000"/>
          <w:sz w:val="24"/>
        </w:rPr>
        <w:t>Предложения со сложным дополнением (Complex Object) (I want to have my hair cut.).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Условные предложения нереального характера (</w:t>
      </w:r>
      <w:r>
        <w:rPr>
          <w:rFonts w:ascii="Times New Roman" w:eastAsia="Times New Roman" w:hAnsi="Times New Roman"/>
          <w:color w:val="000000"/>
          <w:sz w:val="24"/>
        </w:rPr>
        <w:t>Conditional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II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Конструкции для выражения предпочтения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prefer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…/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d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prefer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…/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d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rather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… .</w:t>
      </w:r>
      <w:proofErr w:type="gramEnd"/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Конструкция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wish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gramStart"/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… .</w:t>
      </w:r>
      <w:proofErr w:type="gramEnd"/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Предложения с конструкцией </w:t>
      </w:r>
      <w:r>
        <w:rPr>
          <w:rFonts w:ascii="Times New Roman" w:eastAsia="Times New Roman" w:hAnsi="Times New Roman"/>
          <w:color w:val="000000"/>
          <w:sz w:val="24"/>
        </w:rPr>
        <w:t>either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… </w:t>
      </w:r>
      <w:r>
        <w:rPr>
          <w:rFonts w:ascii="Times New Roman" w:eastAsia="Times New Roman" w:hAnsi="Times New Roman"/>
          <w:color w:val="000000"/>
          <w:sz w:val="24"/>
        </w:rPr>
        <w:t>or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neither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… </w:t>
      </w:r>
      <w:r>
        <w:rPr>
          <w:rFonts w:ascii="Times New Roman" w:eastAsia="Times New Roman" w:hAnsi="Times New Roman"/>
          <w:color w:val="000000"/>
          <w:sz w:val="24"/>
        </w:rPr>
        <w:t>nor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9C5855" w:rsidRPr="0051491C" w:rsidRDefault="0051491C">
      <w:pPr>
        <w:autoSpaceDE w:val="0"/>
        <w:autoSpaceDN w:val="0"/>
        <w:spacing w:before="70" w:after="0"/>
        <w:ind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Глаголы в видо-временных формах действительного залога в изъявительном наклонении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Past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Future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Simple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Past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Perfect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Past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Continuous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Future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in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the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Past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 и наиболее употребительных формах страдательного залога (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Past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Simple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Passive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Perfect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Passive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9C5855" w:rsidRPr="0051491C" w:rsidRDefault="0051491C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Порядок следования имён прилагательных (</w:t>
      </w:r>
      <w:r>
        <w:rPr>
          <w:rFonts w:ascii="Times New Roman" w:eastAsia="Times New Roman" w:hAnsi="Times New Roman"/>
          <w:color w:val="000000"/>
          <w:sz w:val="24"/>
        </w:rPr>
        <w:t>nice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long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blond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hair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2" w:after="0" w:line="283" w:lineRule="auto"/>
        <w:ind w:right="432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СОЦИОКУЛЬТУРНЫЕ ЗНАНИЯ И УМЕНИЯ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языка, основных социокультурных элементов речевого поведенческого этикета в англоязычной среде; знание и использование в устной и письменной речи наиболее употребительной тематической фоновой лексики и реалий в рамках отобранного тематического содержания (основные национальные праздники, традиции, обычаи; традиции в питании и проведении досуга, система образования).</w:t>
      </w:r>
    </w:p>
    <w:p w:rsidR="009C5855" w:rsidRPr="0051491C" w:rsidRDefault="0051491C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Знание социокультурного портрета родной страны и страны/стран изучаемого языка: знакомство с традициями проведения основных национальных праздников (Рождества, Нового года, Дня матери, Дня благодарения и т. д.); с особенностями образа жизни и культуры страны/стран изучаемого языка (известными достопримечательностями; некоторыми выдающимися людьми); с доступными в языковом отношении образцами поэзии и прозы для подростков на английском языке.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Формирование элементарного представление о различных вариантах английского языка.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Осуществление межличностного и межкультурного общения с использованием знаний о</w:t>
      </w:r>
    </w:p>
    <w:p w:rsidR="009C5855" w:rsidRPr="0051491C" w:rsidRDefault="009C5855">
      <w:pPr>
        <w:rPr>
          <w:lang w:val="ru-RU"/>
        </w:rPr>
        <w:sectPr w:rsidR="009C5855" w:rsidRPr="0051491C">
          <w:pgSz w:w="11900" w:h="16840"/>
          <w:pgMar w:top="298" w:right="658" w:bottom="308" w:left="666" w:header="720" w:footer="720" w:gutter="0"/>
          <w:cols w:space="720" w:equalWidth="0">
            <w:col w:w="10576" w:space="0"/>
          </w:cols>
          <w:docGrid w:linePitch="360"/>
        </w:sectPr>
      </w:pPr>
    </w:p>
    <w:p w:rsidR="009C5855" w:rsidRPr="0051491C" w:rsidRDefault="009C5855">
      <w:pPr>
        <w:autoSpaceDE w:val="0"/>
        <w:autoSpaceDN w:val="0"/>
        <w:spacing w:after="78" w:line="220" w:lineRule="exact"/>
        <w:rPr>
          <w:lang w:val="ru-RU"/>
        </w:rPr>
      </w:pPr>
    </w:p>
    <w:p w:rsidR="009C5855" w:rsidRPr="0051491C" w:rsidRDefault="0051491C">
      <w:pPr>
        <w:autoSpaceDE w:val="0"/>
        <w:autoSpaceDN w:val="0"/>
        <w:spacing w:after="0" w:line="230" w:lineRule="auto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национально-культурных особенностях своей страны и страны/стран изучаемого языка.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Соблюдение нормы вежливости в межкультурном общении.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Развитие умений: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писать свои имя и фамилию, а также имена и фамилии своих родственников и друзей на английском языке;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правильно оформлять свой адрес на английском языке (в анкете);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правильно оформлять электронное сообщение личного характера в соответствии с нормами неофициального общения, принятыми в стране/странах изучаемого языка;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кратко представлять Россию и страну/страны изучаемого языка;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кратко представлять некоторые культурные явления родной страны и страны/стран изучаемого языка (основные национальные праздники, традиции в проведении досуга и питании,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достопримечательности);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кратко представлять некоторых выдающихся людей родной страны и страны/стран изучаемого языка (учёных, писателей, поэтов, художников, композиторов, музыкантов, спортсменов и т. д.); </w:t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оказывать помощь зарубежным гостям в ситуациях повседневного общения (объяснить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местонахождение объекта, сообщить возможный маршрут, уточнить часы работы и т. д.).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81" w:lineRule="auto"/>
        <w:ind w:right="144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КОМПЕНСАТОРНЫЕ УМЕНИЯ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Использование при чтении и аудировании языковой, в том числе контекстуальной, догадки; при говорении и письме — перифраза/толкования, синонимических средств, описание предмета вместо его названия; при непосредственном общении догадываться о значении незнакомых слов с помощью используемых собеседником жестов и мимики.</w:t>
      </w:r>
    </w:p>
    <w:p w:rsidR="009C5855" w:rsidRPr="0051491C" w:rsidRDefault="0051491C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Переспрашивать, просить повторить, уточняя значение незнакомых слов.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Использование в качестве опоры при порождении собственных высказываний ключевых слов, плана.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Игнорирование информации, не являющейся необходимой, для понимания </w:t>
      </w:r>
      <w:proofErr w:type="gramStart"/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основного содержания</w:t>
      </w:r>
      <w:proofErr w:type="gramEnd"/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прочитанного/прослушанного текста или для нахождения в тексте запрашиваемой информации.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Сравнение (в том числе установление основания для сравнения) объектов, явлений, процессов, их элементов и основных функций в рамках изученной тематики.</w:t>
      </w:r>
    </w:p>
    <w:p w:rsidR="009C5855" w:rsidRPr="0051491C" w:rsidRDefault="009C5855">
      <w:pPr>
        <w:rPr>
          <w:lang w:val="ru-RU"/>
        </w:rPr>
        <w:sectPr w:rsidR="009C5855" w:rsidRPr="0051491C">
          <w:pgSz w:w="11900" w:h="16840"/>
          <w:pgMar w:top="298" w:right="678" w:bottom="1440" w:left="666" w:header="720" w:footer="720" w:gutter="0"/>
          <w:cols w:space="720" w:equalWidth="0">
            <w:col w:w="10556" w:space="0"/>
          </w:cols>
          <w:docGrid w:linePitch="360"/>
        </w:sectPr>
      </w:pPr>
    </w:p>
    <w:p w:rsidR="009C5855" w:rsidRPr="0051491C" w:rsidRDefault="009C5855">
      <w:pPr>
        <w:autoSpaceDE w:val="0"/>
        <w:autoSpaceDN w:val="0"/>
        <w:spacing w:after="78" w:line="220" w:lineRule="exact"/>
        <w:rPr>
          <w:lang w:val="ru-RU"/>
        </w:rPr>
      </w:pPr>
    </w:p>
    <w:p w:rsidR="009C5855" w:rsidRPr="0051491C" w:rsidRDefault="0051491C">
      <w:pPr>
        <w:autoSpaceDE w:val="0"/>
        <w:autoSpaceDN w:val="0"/>
        <w:spacing w:after="0" w:line="230" w:lineRule="auto"/>
        <w:rPr>
          <w:lang w:val="ru-RU"/>
        </w:rPr>
      </w:pP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346" w:after="0" w:line="262" w:lineRule="auto"/>
        <w:ind w:right="1008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Изучение английского языка в основной школе направлено на достижение обучающимися личностных, метапредметных и предметных результатов освоения учебного предмета.</w:t>
      </w:r>
    </w:p>
    <w:p w:rsidR="009C5855" w:rsidRPr="0051491C" w:rsidRDefault="0051491C">
      <w:pPr>
        <w:autoSpaceDE w:val="0"/>
        <w:autoSpaceDN w:val="0"/>
        <w:spacing w:before="262" w:after="0" w:line="230" w:lineRule="auto"/>
        <w:rPr>
          <w:lang w:val="ru-RU"/>
        </w:rPr>
      </w:pP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9C5855" w:rsidRPr="0051491C" w:rsidRDefault="0051491C">
      <w:pPr>
        <w:autoSpaceDE w:val="0"/>
        <w:autoSpaceDN w:val="0"/>
        <w:spacing w:before="166" w:after="0" w:line="281" w:lineRule="auto"/>
        <w:ind w:right="576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формирования внутренней позиции личности.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2" w:after="0" w:line="288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Личностные результаты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освоения программы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Гражданского воспитания</w:t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активное участие в жизни семьи, Организации, местного сообщества, родного края, страны; </w:t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неприятие любых форм экстремизма, дискриминации; понимание роли различных социальных институтов в жизни человека;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 </w:t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школьном самоуправлении;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готовность к участию в гуманитарной деятельности (волонтёрство, помощь людям, нуждающимся в ней).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86" w:lineRule="auto"/>
        <w:ind w:right="432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Патриотического воспитания</w:t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ценностное отношение к достижениям своей Родины – России, к науке, искусству, спорту, технологиям, боевым подвигам и трудовым достижениям народа;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81" w:lineRule="auto"/>
        <w:ind w:right="288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Духовно-нравственного воспитания</w:t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ориентация на моральные ценности и нормы в ситуациях нравственного выбора;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/>
        <w:ind w:right="288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Эстетическоговоспитания</w:t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</w:t>
      </w:r>
    </w:p>
    <w:p w:rsidR="009C5855" w:rsidRPr="0051491C" w:rsidRDefault="009C5855">
      <w:pPr>
        <w:rPr>
          <w:lang w:val="ru-RU"/>
        </w:rPr>
        <w:sectPr w:rsidR="009C5855" w:rsidRPr="0051491C">
          <w:pgSz w:w="11900" w:h="16840"/>
          <w:pgMar w:top="298" w:right="650" w:bottom="42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5855" w:rsidRPr="0051491C" w:rsidRDefault="009C5855">
      <w:pPr>
        <w:autoSpaceDE w:val="0"/>
        <w:autoSpaceDN w:val="0"/>
        <w:spacing w:after="78" w:line="220" w:lineRule="exact"/>
        <w:rPr>
          <w:lang w:val="ru-RU"/>
        </w:rPr>
      </w:pPr>
    </w:p>
    <w:p w:rsidR="009C5855" w:rsidRPr="0051491C" w:rsidRDefault="0051491C">
      <w:pPr>
        <w:tabs>
          <w:tab w:val="left" w:pos="180"/>
        </w:tabs>
        <w:autoSpaceDE w:val="0"/>
        <w:autoSpaceDN w:val="0"/>
        <w:spacing w:after="0" w:line="271" w:lineRule="auto"/>
        <w:ind w:right="144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стремление к самовыражению в разных видах искусства.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ценности жизни;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соблюдение правил безопасности, в том числе навыков безопасного поведения в интернет-среде; </w:t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способность адаптироваться к стрессовым ситуациям и меняющимся социальным,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информационным и природным условиям, в том числе осмысляя собственный опыт и выстраивая дальнейшие цели;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умение принимать себя и других, не осуждая;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умение осознавать эмоциональное состояние себя и других, умение управлять собственным эмоциональным состоянием;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 навыка рефлексии, признание своего права на ошибку и такого же права другого человека.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Трудового воспитания</w:t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установка на активное участие в решении практических задач (в рамках семьи,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готовность адаптироваться в профессиональной среде;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уважение к труду и результатам трудовой деятельности;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2" w:after="0" w:line="286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Экологического воспитания</w:t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</w:t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своей роли как гражданина и потребителя в условиях взаимосвязи природной,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технологической и социальной сред;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готовность к участию в практической деятельности экологической направленности.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81" w:lineRule="auto"/>
        <w:ind w:right="144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Ценности научного познания</w:t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языковой и читательской культурой как средством познания мира;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овладение основными навыками исследовательской деятельности, установка на осмысление опыта,</w:t>
      </w:r>
    </w:p>
    <w:p w:rsidR="009C5855" w:rsidRPr="0051491C" w:rsidRDefault="009C5855">
      <w:pPr>
        <w:rPr>
          <w:lang w:val="ru-RU"/>
        </w:rPr>
        <w:sectPr w:rsidR="009C5855" w:rsidRPr="0051491C">
          <w:pgSz w:w="11900" w:h="16840"/>
          <w:pgMar w:top="298" w:right="640" w:bottom="428" w:left="666" w:header="720" w:footer="720" w:gutter="0"/>
          <w:cols w:space="720" w:equalWidth="0">
            <w:col w:w="10594" w:space="0"/>
          </w:cols>
          <w:docGrid w:linePitch="360"/>
        </w:sectPr>
      </w:pPr>
    </w:p>
    <w:p w:rsidR="009C5855" w:rsidRPr="0051491C" w:rsidRDefault="009C5855">
      <w:pPr>
        <w:autoSpaceDE w:val="0"/>
        <w:autoSpaceDN w:val="0"/>
        <w:spacing w:after="66" w:line="220" w:lineRule="exact"/>
        <w:rPr>
          <w:lang w:val="ru-RU"/>
        </w:rPr>
      </w:pPr>
    </w:p>
    <w:p w:rsidR="009C5855" w:rsidRPr="0051491C" w:rsidRDefault="0051491C">
      <w:pPr>
        <w:autoSpaceDE w:val="0"/>
        <w:autoSpaceDN w:val="0"/>
        <w:spacing w:after="0" w:line="262" w:lineRule="auto"/>
        <w:ind w:right="864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наблюдений, поступков и стремление совершенствовать пути достижения индивидуального и коллективного благополучия.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90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Личностные результаты, обеспечивающие адаптацию обучающегосяк изменяющимся условиям социальной и природной среды, включают</w:t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деятельности, а также в рамках социального взаимодействия с людьми из другой культурной среды; </w:t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способность обучающихся взаимодействовать в условиях неопределённости, открытость опыту и знаниям других;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 собственных знаний и компетентностей, планировать своё развитие; </w:t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умение распознавать конкретные примеры понятия по характерным признакам, выполнять операции в соответствии с определением и простейшими свойствами понятия, конкретизировать понятие примерами, использовать понятие и его свойства при решении задач (далее — оперировать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понятиями), а также оперировать терминами и представлениями в области концепции устойчивого развития;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умение анализировать и выявлять взаимосвязи природы, общества и экономики;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умение оценивать свои действия с учётом влияния на окружающую среду, достижений целей и преодоления вызовов, возможных глобальных последствий;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способность обучающихся осознавать стрессовую ситуацию, оценивать происходящие изменения и их последствия;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стрессовую ситуацию как вызов, требующий контрмер;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оценивать ситуацию стресса, корректировать принимаемые решения и действия;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быть готовым действовать в отсутствие гарантий успеха.</w:t>
      </w:r>
    </w:p>
    <w:p w:rsidR="009C5855" w:rsidRPr="0051491C" w:rsidRDefault="0051491C">
      <w:pPr>
        <w:autoSpaceDE w:val="0"/>
        <w:autoSpaceDN w:val="0"/>
        <w:spacing w:before="264" w:after="0" w:line="230" w:lineRule="auto"/>
        <w:rPr>
          <w:lang w:val="ru-RU"/>
        </w:rPr>
      </w:pP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68" w:after="0" w:line="288" w:lineRule="auto"/>
        <w:ind w:right="144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Метапредметные результаты освоения программы основного общего образования, в том числе адаптированной, должны отражать: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Овладение универсальными учебными познавательными действиями</w:t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1) базовые логические действия: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и характеризовать существенные признаки объектов (явлений);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устанавливать существенный признак классификации, основания для обобщения и сравнения, критерии проводимого анализа;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с учётом предложенной задачи выявлять закономерности и противоречия в рассматриваемых фактах, данных и наблюдениях;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предлагать критерии для выявления закономерностей и противоречий;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дефицит информации, данных, необходимых для решения поставленной задачи; </w:t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причинно-следственные связи при изучении явлений и процессов;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9C5855" w:rsidRPr="0051491C" w:rsidRDefault="009C5855">
      <w:pPr>
        <w:rPr>
          <w:lang w:val="ru-RU"/>
        </w:rPr>
        <w:sectPr w:rsidR="009C5855" w:rsidRPr="0051491C">
          <w:pgSz w:w="11900" w:h="16840"/>
          <w:pgMar w:top="286" w:right="654" w:bottom="296" w:left="666" w:header="720" w:footer="720" w:gutter="0"/>
          <w:cols w:space="720" w:equalWidth="0">
            <w:col w:w="10580" w:space="0"/>
          </w:cols>
          <w:docGrid w:linePitch="360"/>
        </w:sectPr>
      </w:pPr>
    </w:p>
    <w:p w:rsidR="009C5855" w:rsidRPr="0051491C" w:rsidRDefault="009C5855">
      <w:pPr>
        <w:autoSpaceDE w:val="0"/>
        <w:autoSpaceDN w:val="0"/>
        <w:spacing w:after="90" w:line="220" w:lineRule="exact"/>
        <w:rPr>
          <w:lang w:val="ru-RU"/>
        </w:rPr>
      </w:pPr>
    </w:p>
    <w:p w:rsidR="009C5855" w:rsidRPr="0051491C" w:rsidRDefault="0051491C">
      <w:pPr>
        <w:tabs>
          <w:tab w:val="left" w:pos="180"/>
        </w:tabs>
        <w:autoSpaceDE w:val="0"/>
        <w:autoSpaceDN w:val="0"/>
        <w:spacing w:after="0" w:line="290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выбирать способ решения учебной задачи (сравнивать несколько вариантов решения,  выбирать  наиболее подходящий с учётом самостоятельно выделенных критериев); </w:t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2) базовые исследовательские действия: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вопросы как исследовательский инструмент познания;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формулировать вопросы, фиксирующие разрыв между реальным и желательным состоянием ситуации, объекта, самостоятельно устанавливать искомое и данное;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формулировать гипотезу об истинности собственных суждений и суждений других,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аргументировать свою позицию, мнение;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зависимости объектов между собой;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оценивать на применимость и достоверность информацию, полученную в ходе исследования (эксперимента);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формулировать обобщения и выводы по результатам проведённого наблюдения, опыта, исследования, владеть инструментами оценки достоверности полученных выводов и обобщений;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прогнозировать возможное дальнейшее развитие процессов, событий и их последствия в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аналогичных или сходных ситуациях, выдвигать предположения об их развитии в новых условиях и контекстах;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3) работа с информацией: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выбирать, анализировать, систематизировать и интерпретировать информацию различных видов и форм представления;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находить сходные аргументы (подтверждающие или опровергающие одну и ту же идею, версию) в различных информационных источниках;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 </w:t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оценивать надёжность информации по критериям, предложенным педагогическим работником или сформулированным самостоятельно;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эффективно запоминать и систематизировать информацию.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2" w:after="0" w:line="262" w:lineRule="auto"/>
        <w:ind w:right="1296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Овладение системой универсальных учебных познавательных действий обеспечивает сформированность когнитивных навыков у обучающихся.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Овладение универсальными учебными коммуникативными действиями</w:t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1) общение: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и формулировать суждения, выражать эмоции в соответствии с целями и условиями общения;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выражать себя (свою точку зрения) в устных и письменных текстах;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 </w:t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намерения других, проявлять уважительное отношение к собеседнику и в корректной форме формулировать свои возражения;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 ходе диалога и(или)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9C5855" w:rsidRPr="0051491C" w:rsidRDefault="009C5855">
      <w:pPr>
        <w:rPr>
          <w:lang w:val="ru-RU"/>
        </w:rPr>
        <w:sectPr w:rsidR="009C5855" w:rsidRPr="0051491C">
          <w:pgSz w:w="11900" w:h="16840"/>
          <w:pgMar w:top="310" w:right="822" w:bottom="356" w:left="666" w:header="720" w:footer="720" w:gutter="0"/>
          <w:cols w:space="720" w:equalWidth="0">
            <w:col w:w="10412" w:space="0"/>
          </w:cols>
          <w:docGrid w:linePitch="360"/>
        </w:sectPr>
      </w:pPr>
    </w:p>
    <w:p w:rsidR="009C5855" w:rsidRPr="0051491C" w:rsidRDefault="009C5855">
      <w:pPr>
        <w:autoSpaceDE w:val="0"/>
        <w:autoSpaceDN w:val="0"/>
        <w:spacing w:after="78" w:line="220" w:lineRule="exact"/>
        <w:rPr>
          <w:lang w:val="ru-RU"/>
        </w:rPr>
      </w:pPr>
    </w:p>
    <w:p w:rsidR="009C5855" w:rsidRPr="0051491C" w:rsidRDefault="0051491C">
      <w:pPr>
        <w:tabs>
          <w:tab w:val="left" w:pos="180"/>
        </w:tabs>
        <w:autoSpaceDE w:val="0"/>
        <w:autoSpaceDN w:val="0"/>
        <w:spacing w:after="0" w:line="290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публично представлять результаты выполненного опыта (эксперимента, исследования, проекта); </w:t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2) совместная деятельность: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уметь обобщать мнения нескольких людей, проявлять готовность руководить, выполнять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поручения, подчиняться;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 </w:t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выполнять свою часть работы, достигать качественного результата по своему направлению и координировать свои действия с другими членами команды;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оценивать качество своего вклада в общий продукт по критериям, самостоятельно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сформулированным участниками взаимодействия;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результаты с исходной задачей и вклад каждого члена команды в достижение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результатов, разделять сферу ответственности и проявлять готовность к предоставлению отчёта перед группой.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70" w:after="0" w:line="262" w:lineRule="auto"/>
        <w:ind w:right="1152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Овладение системой универсальных учебных коммуникативных действий обеспечивает сформированность социальных навыков и эмоционального интеллекта обучающихся.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90" w:lineRule="auto"/>
        <w:ind w:right="288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Овладение универсальными учебными регулятивными действиями</w:t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1) самоорганизация: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проблемы для решения в жизненных и учебных ситуациях;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ориентироваться в различных подходах принятия решений (индивидуальное, принятие решения в группе, принятие решений группой);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составлять алгоритм решения  задачи 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делать выбор и брать ответственность за решение;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2) самоконтроль: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владеть способами самоконтроля, самомотивации и рефлексии;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давать адекватную оценку ситуации и предлагать план её изменения;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учитывать контекст и предвидеть трудности, которые могут возникнуть при решении учебной задачи, адаптировать решение к меняющимся обстоятельствам;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вносить коррективы в деятельность на основе новых обстоятельств, изменившихся ситуаций, установленных ошибок, возникших трудностей;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оценивать соответствие результата цели и условиям;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>3) эмоциональный интеллект:</w:t>
      </w:r>
    </w:p>
    <w:p w:rsidR="009C5855" w:rsidRPr="0051491C" w:rsidRDefault="009C5855">
      <w:pPr>
        <w:rPr>
          <w:lang w:val="ru-RU"/>
        </w:rPr>
        <w:sectPr w:rsidR="009C5855" w:rsidRPr="0051491C">
          <w:pgSz w:w="11900" w:h="16840"/>
          <w:pgMar w:top="298" w:right="688" w:bottom="368" w:left="666" w:header="720" w:footer="720" w:gutter="0"/>
          <w:cols w:space="720" w:equalWidth="0">
            <w:col w:w="10546" w:space="0"/>
          </w:cols>
          <w:docGrid w:linePitch="360"/>
        </w:sectPr>
      </w:pPr>
    </w:p>
    <w:p w:rsidR="009C5855" w:rsidRPr="0051491C" w:rsidRDefault="009C5855">
      <w:pPr>
        <w:autoSpaceDE w:val="0"/>
        <w:autoSpaceDN w:val="0"/>
        <w:spacing w:after="78" w:line="220" w:lineRule="exact"/>
        <w:rPr>
          <w:lang w:val="ru-RU"/>
        </w:rPr>
      </w:pPr>
    </w:p>
    <w:p w:rsidR="009C5855" w:rsidRPr="0051491C" w:rsidRDefault="0051491C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различать, называть и управлять собственными эмоциями и эмоциями других;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и анализировать причины эмоций;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ставить себя на место другого человека, понимать мотивы и намерения другого;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регулировать способ выражения эмоций;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4) принятие себя и других: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осознанно относиться к другому человеку, его мнению; признавать своё право на ошибку и такое же право другого; принимать себя и других, не осуждая;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открытость себе и другим;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осознавать невозможность контролировать всё вокруг.</w:t>
      </w:r>
    </w:p>
    <w:p w:rsidR="009C5855" w:rsidRPr="0051491C" w:rsidRDefault="0051491C">
      <w:pPr>
        <w:autoSpaceDE w:val="0"/>
        <w:autoSpaceDN w:val="0"/>
        <w:spacing w:before="70" w:after="0" w:line="274" w:lineRule="auto"/>
        <w:ind w:right="144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9C5855" w:rsidRPr="0051491C" w:rsidRDefault="0051491C">
      <w:pPr>
        <w:autoSpaceDE w:val="0"/>
        <w:autoSpaceDN w:val="0"/>
        <w:spacing w:before="262" w:after="0" w:line="230" w:lineRule="auto"/>
        <w:rPr>
          <w:lang w:val="ru-RU"/>
        </w:rPr>
      </w:pP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9C5855" w:rsidRPr="0051491C" w:rsidRDefault="0051491C">
      <w:pPr>
        <w:autoSpaceDE w:val="0"/>
        <w:autoSpaceDN w:val="0"/>
        <w:spacing w:before="166" w:after="0" w:line="281" w:lineRule="auto"/>
        <w:ind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 по учебному предмету «Иностранный (английский) язык» предметной области «Иностранные языки»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допороговом уровне в совокупности её составляющих — речевой, языковой, социокультурной, компенсаторной, метапредметной (учебно-познавательной).</w:t>
      </w:r>
    </w:p>
    <w:p w:rsidR="009C5855" w:rsidRPr="0051491C" w:rsidRDefault="0051491C">
      <w:pPr>
        <w:autoSpaceDE w:val="0"/>
        <w:autoSpaceDN w:val="0"/>
        <w:spacing w:before="262" w:after="0" w:line="230" w:lineRule="auto"/>
        <w:rPr>
          <w:lang w:val="ru-RU"/>
        </w:rPr>
      </w:pP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>5 КЛАСС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1) Владеть основными видами речевой деятельности: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говорение: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вести разные виды диалогов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(диалог этикетного характера, диалог — побуждение к действию, диалог-расспрос) в рамках тематического содержания речи в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5 реплик со стороны каждого собеседника); </w:t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создавать разные виды монологических высказываний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5-6 фраз);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излагать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основное содержание прочитанного текста с вербальными и/или зрительными опорами (объём — 5-6 фраз); кратко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излагать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результаты  выполненной проектной работы (объём — до 6 фраз);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аудирование: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воспринимать на слух и понимать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несложные адаптированные аутентичные тексты, содержащие отдельные незнакомые слова, со зрительными опорами или без опоры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аудирования — до 1 минуты);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смысловоечтение: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читать про себя и понимать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текста/текстов для чтения — 180-200 слов); читать про себя несплошные тексты (таблицы) и понимать представленную в них информацию;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письменная речь: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писать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короткие поздравления с праздниками; заполнять анкеты и формуляры, сообщая о себе основные сведения, в соответствии с нормами, принятыми в стране/странах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изучаемого языка;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писать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электронное сообщение личного характера, соблюдая речевой этикет, принятый в стране/странах изучаемого языка (объём сообщения — до 60 слов);</w:t>
      </w:r>
    </w:p>
    <w:p w:rsidR="009C5855" w:rsidRPr="0051491C" w:rsidRDefault="0051491C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2)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>владеть</w:t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фонетическими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навыками: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различать на слух и адекватно,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без ошибок, ведущих к сбою</w:t>
      </w:r>
    </w:p>
    <w:p w:rsidR="009C5855" w:rsidRPr="0051491C" w:rsidRDefault="009C5855">
      <w:pPr>
        <w:rPr>
          <w:lang w:val="ru-RU"/>
        </w:rPr>
        <w:sectPr w:rsidR="009C5855" w:rsidRPr="0051491C">
          <w:pgSz w:w="11900" w:h="16840"/>
          <w:pgMar w:top="298" w:right="676" w:bottom="416" w:left="666" w:header="720" w:footer="720" w:gutter="0"/>
          <w:cols w:space="720" w:equalWidth="0">
            <w:col w:w="10558" w:space="0"/>
          </w:cols>
          <w:docGrid w:linePitch="360"/>
        </w:sectPr>
      </w:pPr>
    </w:p>
    <w:p w:rsidR="009C5855" w:rsidRPr="0051491C" w:rsidRDefault="009C5855">
      <w:pPr>
        <w:autoSpaceDE w:val="0"/>
        <w:autoSpaceDN w:val="0"/>
        <w:spacing w:after="66" w:line="220" w:lineRule="exact"/>
        <w:rPr>
          <w:lang w:val="ru-RU"/>
        </w:rPr>
      </w:pPr>
    </w:p>
    <w:p w:rsidR="009C5855" w:rsidRPr="0051491C" w:rsidRDefault="0051491C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коммуникации,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произносить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слова с правильным ударением и фразы с соблюдением их ритмико-интонационных особенностей, в том числе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применять правила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отсутствия фразового ударения на служебных словах;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выразительно читать вслух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небольшие адаптированные аутентичные тексты объёмом до 90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читать новые слова согласно основным правилам чтения;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>владеть</w:t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орфографическими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навыками: правильно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писать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изученные слова;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>владеть</w:t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пунктуационными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навыками: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использовать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характера;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2" w:after="0" w:line="286" w:lineRule="auto"/>
        <w:ind w:right="144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3)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 звучащем и письменном тексте 675 лексических единиц (слов, словосочетаний, речевых клише) и правильно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употреблять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 устной и письменной речи 625 лексических единиц (включая  500  лексических  единиц, освоенных в начальной школе), обслуживающих ситуации общения в рамках отобранного тематического содержания, с соблюдением существующей нормы лексической сочетаемости;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и употреблять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 устной и письменной речи родственные слова, образованные с использованием аффиксации: имена существительные с суффиксами -</w:t>
      </w:r>
      <w:r>
        <w:rPr>
          <w:rFonts w:ascii="Times New Roman" w:eastAsia="Times New Roman" w:hAnsi="Times New Roman"/>
          <w:color w:val="000000"/>
          <w:sz w:val="24"/>
        </w:rPr>
        <w:t>er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/-</w:t>
      </w:r>
      <w:r>
        <w:rPr>
          <w:rFonts w:ascii="Times New Roman" w:eastAsia="Times New Roman" w:hAnsi="Times New Roman"/>
          <w:color w:val="000000"/>
          <w:sz w:val="24"/>
        </w:rPr>
        <w:t>or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r>
        <w:rPr>
          <w:rFonts w:ascii="Times New Roman" w:eastAsia="Times New Roman" w:hAnsi="Times New Roman"/>
          <w:color w:val="000000"/>
          <w:sz w:val="24"/>
        </w:rPr>
        <w:t>ist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r>
        <w:rPr>
          <w:rFonts w:ascii="Times New Roman" w:eastAsia="Times New Roman" w:hAnsi="Times New Roman"/>
          <w:color w:val="000000"/>
          <w:sz w:val="24"/>
        </w:rPr>
        <w:t>sion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/- </w:t>
      </w:r>
      <w:r>
        <w:rPr>
          <w:rFonts w:ascii="Times New Roman" w:eastAsia="Times New Roman" w:hAnsi="Times New Roman"/>
          <w:color w:val="000000"/>
          <w:sz w:val="24"/>
        </w:rPr>
        <w:t>tion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; имена прилагательные с суффиксами -</w:t>
      </w:r>
      <w:r>
        <w:rPr>
          <w:rFonts w:ascii="Times New Roman" w:eastAsia="Times New Roman" w:hAnsi="Times New Roman"/>
          <w:color w:val="000000"/>
          <w:sz w:val="24"/>
        </w:rPr>
        <w:t>ful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r>
        <w:rPr>
          <w:rFonts w:ascii="Times New Roman" w:eastAsia="Times New Roman" w:hAnsi="Times New Roman"/>
          <w:color w:val="000000"/>
          <w:sz w:val="24"/>
        </w:rPr>
        <w:t>ian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/-</w:t>
      </w:r>
      <w:r>
        <w:rPr>
          <w:rFonts w:ascii="Times New Roman" w:eastAsia="Times New Roman" w:hAnsi="Times New Roman"/>
          <w:color w:val="000000"/>
          <w:sz w:val="24"/>
        </w:rPr>
        <w:t>an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; наречия с суффиксом -</w:t>
      </w:r>
      <w:r>
        <w:rPr>
          <w:rFonts w:ascii="Times New Roman" w:eastAsia="Times New Roman" w:hAnsi="Times New Roman"/>
          <w:color w:val="000000"/>
          <w:sz w:val="24"/>
        </w:rPr>
        <w:t>ly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; имена прилагательные, имена существительные и наречия с отрицательным префиксом </w:t>
      </w:r>
      <w:r>
        <w:rPr>
          <w:rFonts w:ascii="Times New Roman" w:eastAsia="Times New Roman" w:hAnsi="Times New Roman"/>
          <w:color w:val="000000"/>
          <w:sz w:val="24"/>
        </w:rPr>
        <w:t>un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-;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и употреблять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 устной и письменной речи изученные синонимы и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интернациональные слова;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4)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знать и понимать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особенности структуры простых и сложных предложений английского языка; различных коммуникативных типов предложений английского языка;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 письменном и звучащем тексте и употреблять в устной и письменной речи:</w:t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-  предложения с несколькими обстоятельствами, следующими в определённом порядке;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- вопросительные предложения (альтернативный и разделительный вопросы в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Past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Future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Simple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- глаголы в  видо-временных  формах  действительного  залога в изъявительном наклонении в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Perfect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в повествовательных (утвердительных и отрицательных) и вопросительных предложениях;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- имена существительные во множественном числе, в том числе имена существительные, имеющие форму только множественного числа;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- имена существительные с причастиями настоящего и прошедшего времени;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- наречия в положительной, сравнительной и превосходной степенях, образованные по правилу, и исключения;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5)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владеть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социокультурными знаниями и умениями: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- использовать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отдельные социокультурные элементы речевого поведенческого этикета в стране/странах изучаемого языка в рамках тематического содержания;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- знать/понимать и использовать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 устной и письменной речи наиболее употребительную лексику, обозначающую фоновую лексику и реалии страны/стран изучаемого языка в рамках тематического содержания речи;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- правильно оформлять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адрес, писать фамилии и имена (свои, родственников и друзей) на английском языке (в анкете, формуляре);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- обладать базовыми знаниями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 социокультурном портрете родной страны и страны/стран изучаемого языка;</w:t>
      </w:r>
    </w:p>
    <w:p w:rsidR="009C5855" w:rsidRPr="0051491C" w:rsidRDefault="009C5855">
      <w:pPr>
        <w:rPr>
          <w:lang w:val="ru-RU"/>
        </w:rPr>
        <w:sectPr w:rsidR="009C5855" w:rsidRPr="0051491C">
          <w:pgSz w:w="11900" w:h="16840"/>
          <w:pgMar w:top="286" w:right="728" w:bottom="428" w:left="666" w:header="720" w:footer="720" w:gutter="0"/>
          <w:cols w:space="720" w:equalWidth="0">
            <w:col w:w="10506" w:space="0"/>
          </w:cols>
          <w:docGrid w:linePitch="360"/>
        </w:sectPr>
      </w:pPr>
    </w:p>
    <w:p w:rsidR="009C5855" w:rsidRPr="0051491C" w:rsidRDefault="009C5855">
      <w:pPr>
        <w:autoSpaceDE w:val="0"/>
        <w:autoSpaceDN w:val="0"/>
        <w:spacing w:after="78" w:line="220" w:lineRule="exact"/>
        <w:rPr>
          <w:lang w:val="ru-RU"/>
        </w:rPr>
      </w:pPr>
    </w:p>
    <w:p w:rsidR="009C5855" w:rsidRPr="0051491C" w:rsidRDefault="0051491C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кратко представлять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Россию и страны/стран изучаемого языка;</w:t>
      </w:r>
    </w:p>
    <w:p w:rsidR="009C5855" w:rsidRPr="0051491C" w:rsidRDefault="0051491C">
      <w:pPr>
        <w:autoSpaceDE w:val="0"/>
        <w:autoSpaceDN w:val="0"/>
        <w:spacing w:before="190" w:after="0"/>
        <w:ind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6)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владеть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компенсаторными умениями: использовать при чтении и аудировании языковую догадку, в том числе контекстуальную; игнорировать информацию, не являющуюся необходимой для понимания </w:t>
      </w:r>
      <w:proofErr w:type="gramStart"/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основного содержания</w:t>
      </w:r>
      <w:proofErr w:type="gramEnd"/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прочитанного/ прослушанного текста или для нахождения в тексте запрашиваемой информации;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62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7) участвовать в несложных учебных проектах с использованием материалов на английском языке с применением ИКТ, соблюдая правила информационной безопасности при работе в сети Интернет;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62" w:lineRule="auto"/>
        <w:ind w:right="576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8) использовать иноязычные словари и справочники, в том числе информационно-справочные системы в электронной форме.</w:t>
      </w:r>
    </w:p>
    <w:p w:rsidR="009C5855" w:rsidRPr="0051491C" w:rsidRDefault="0051491C">
      <w:pPr>
        <w:autoSpaceDE w:val="0"/>
        <w:autoSpaceDN w:val="0"/>
        <w:spacing w:before="264" w:after="0" w:line="230" w:lineRule="auto"/>
        <w:rPr>
          <w:lang w:val="ru-RU"/>
        </w:rPr>
      </w:pP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>6 КЛАСС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68" w:after="0" w:line="290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1) Владеть основными видами речевой деятельности: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говорение: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вести разные виды диалогов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(диалог этикетного характера, диалог — побуждение к действию, диалог-расспрос) в рамках отобранного тематического содержания речи в стандартных ситуациях неофициального общения с вербальными и/или со зрительными опорами, с соблюдением норм речевого этикета, принятого в стране/странах изучаемого языка (до 5 реплик со стороны каждого собеседника);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создавать разные виды монологических высказываний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7-8 фраз);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излагать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основное содержание прочитанного текста с вербальными и/или зрительными опорами (объём — 7-8 фраз); кратко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излагать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результаты  выполненной проектной работы (объём — 7-8 фраз);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аудирование: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>воспринимать на слух и понимать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несложные адаптированные аутентичные тексты, содержащие отдельные незнакомые слова, со зрительными опорами или без опоры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аудирования — до 1,5 минут); </w:t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смысловоечтение: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читать про себя и понимать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несложные адаптированные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(объём текста/текстов для чтения — 250-300 слов); читать про себя несплошные тексты (таблицы) и понимать представленную в них информацию;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определять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тему текста по заголовку;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письменная речь: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заполнять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анкеты и формуляры в соответствии с нормами речевого этикета, принятыми в стране/странах изучаемого языка, с указанием личной информации;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писать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электронное сообщение личного характера, соблюдая речевой этикет, принятый в стране/странах изучаемого языка (объём сообщения — до 70 слов);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создавать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небольшое письменное высказывание с опорой на образец, план, ключевые слова, картинку (объём высказывания — до 70 слов);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2)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>владеть</w:t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фонетическими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навыками: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>различать на слух и адекватно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без ошибок, ведущих к сбою коммуникации,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произносить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слова с правильным ударением и фразы с соблюдением их ритмико-интонационных особенностей, в том числе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>применятьправила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отсутствия фразового ударения на служебных словах;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выразительно читать вслух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небольшие адаптированные аутентичные тексты объёмом до 95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читать новые слова согласно основным правилам чтения;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>владеть</w:t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орфографическими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навыками: правильно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писать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изученные слова;</w:t>
      </w:r>
    </w:p>
    <w:p w:rsidR="009C5855" w:rsidRPr="0051491C" w:rsidRDefault="009C5855">
      <w:pPr>
        <w:rPr>
          <w:lang w:val="ru-RU"/>
        </w:rPr>
        <w:sectPr w:rsidR="009C5855" w:rsidRPr="0051491C">
          <w:pgSz w:w="11900" w:h="16840"/>
          <w:pgMar w:top="298" w:right="648" w:bottom="378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9C5855" w:rsidRPr="0051491C" w:rsidRDefault="009C5855">
      <w:pPr>
        <w:autoSpaceDE w:val="0"/>
        <w:autoSpaceDN w:val="0"/>
        <w:spacing w:after="78" w:line="220" w:lineRule="exact"/>
        <w:rPr>
          <w:lang w:val="ru-RU"/>
        </w:rPr>
      </w:pPr>
    </w:p>
    <w:p w:rsidR="009C5855" w:rsidRPr="0051491C" w:rsidRDefault="0051491C">
      <w:pPr>
        <w:autoSpaceDE w:val="0"/>
        <w:autoSpaceDN w:val="0"/>
        <w:spacing w:after="0" w:line="271" w:lineRule="auto"/>
        <w:ind w:right="288" w:firstLine="180"/>
        <w:rPr>
          <w:lang w:val="ru-RU"/>
        </w:rPr>
      </w:pP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>владеть</w:t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пунктуационными </w:t>
      </w:r>
      <w:proofErr w:type="gramStart"/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навыками: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>использовать</w:t>
      </w:r>
      <w:proofErr w:type="gramEnd"/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точку, вопросительный и восклицательный знаки в конце предложения, запятую при перечислении и обращении, апостроф; пунктуационно правильно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оформлять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электронное сообщение личного характера;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86" w:lineRule="auto"/>
        <w:ind w:right="288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3)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 звучащем и письменном тексте 800 лексических единиц (слов, словосочетаний, речевых клише) и правильно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>употреблять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 устной и письменной речи 750 лексических единиц (включая 650 лексических единиц, освоенных ранее), обслуживающих ситуации общения в рамках тематического содержания, с соблюдением существующей нормы лексической сочетаемости; </w:t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и употреблять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 устной и письменной речи родственные слова, образованные с использованием аффиксации: имена существительные с помощью суффикса -</w:t>
      </w:r>
      <w:r>
        <w:rPr>
          <w:rFonts w:ascii="Times New Roman" w:eastAsia="Times New Roman" w:hAnsi="Times New Roman"/>
          <w:color w:val="000000"/>
          <w:sz w:val="24"/>
        </w:rPr>
        <w:t>ing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; имена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прилагательные с помощью суффиксов -</w:t>
      </w:r>
      <w:r>
        <w:rPr>
          <w:rFonts w:ascii="Times New Roman" w:eastAsia="Times New Roman" w:hAnsi="Times New Roman"/>
          <w:color w:val="000000"/>
          <w:sz w:val="24"/>
        </w:rPr>
        <w:t>ing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r>
        <w:rPr>
          <w:rFonts w:ascii="Times New Roman" w:eastAsia="Times New Roman" w:hAnsi="Times New Roman"/>
          <w:color w:val="000000"/>
          <w:sz w:val="24"/>
        </w:rPr>
        <w:t>less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r>
        <w:rPr>
          <w:rFonts w:ascii="Times New Roman" w:eastAsia="Times New Roman" w:hAnsi="Times New Roman"/>
          <w:color w:val="000000"/>
          <w:sz w:val="24"/>
        </w:rPr>
        <w:t>ive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r>
        <w:rPr>
          <w:rFonts w:ascii="Times New Roman" w:eastAsia="Times New Roman" w:hAnsi="Times New Roman"/>
          <w:color w:val="000000"/>
          <w:sz w:val="24"/>
        </w:rPr>
        <w:t>al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и употреблять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 устной и письменной речи изученные синонимы, антонимы и интернациональные слова;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и употреблять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 устной и письменной речи различные средства связи для обеспечения целостности высказывания;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88" w:lineRule="auto"/>
        <w:ind w:right="144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4)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знать и понимать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особенности структуры простых и сложных предложений английского языка; различных коммуникативных типов предложений английского языка;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 письменном и звучащем тексте и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употреблять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 устной и письменной речи:</w:t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- сложноподчинённые предложения с придаточными определительными с союзными словами </w:t>
      </w:r>
      <w:r>
        <w:rPr>
          <w:rFonts w:ascii="Times New Roman" w:eastAsia="Times New Roman" w:hAnsi="Times New Roman"/>
          <w:color w:val="000000"/>
          <w:sz w:val="24"/>
        </w:rPr>
        <w:t>who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which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that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- сложноподчинённые предложения с придаточными времени с союзами </w:t>
      </w:r>
      <w:r>
        <w:rPr>
          <w:rFonts w:ascii="Times New Roman" w:eastAsia="Times New Roman" w:hAnsi="Times New Roman"/>
          <w:color w:val="000000"/>
          <w:sz w:val="24"/>
        </w:rPr>
        <w:t>for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since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- предложения с конструкциями </w:t>
      </w:r>
      <w:r>
        <w:rPr>
          <w:rFonts w:ascii="Times New Roman" w:eastAsia="Times New Roman" w:hAnsi="Times New Roman"/>
          <w:color w:val="000000"/>
          <w:sz w:val="24"/>
        </w:rPr>
        <w:t>as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… </w:t>
      </w:r>
      <w:r>
        <w:rPr>
          <w:rFonts w:ascii="Times New Roman" w:eastAsia="Times New Roman" w:hAnsi="Times New Roman"/>
          <w:color w:val="000000"/>
          <w:sz w:val="24"/>
        </w:rPr>
        <w:t>as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not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so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… </w:t>
      </w:r>
      <w:r>
        <w:rPr>
          <w:rFonts w:ascii="Times New Roman" w:eastAsia="Times New Roman" w:hAnsi="Times New Roman"/>
          <w:color w:val="000000"/>
          <w:sz w:val="24"/>
        </w:rPr>
        <w:t>as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- глаголы в  видо-временных  формах  действительного  залога в изъявительном  наклонении  в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Past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 </w:t>
      </w:r>
      <w:r>
        <w:rPr>
          <w:rFonts w:ascii="Times New Roman" w:eastAsia="Times New Roman" w:hAnsi="Times New Roman"/>
          <w:color w:val="000000"/>
          <w:sz w:val="24"/>
        </w:rPr>
        <w:t>Continuous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- все типы вопросительных предложений (общий, специальный, альтернативный, разделительный вопросы) в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Past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Continuous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- модальные глаголы и их эквиваленты (</w:t>
      </w:r>
      <w:r>
        <w:rPr>
          <w:rFonts w:ascii="Times New Roman" w:eastAsia="Times New Roman" w:hAnsi="Times New Roman"/>
          <w:color w:val="000000"/>
          <w:sz w:val="24"/>
        </w:rPr>
        <w:t>can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be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able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must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have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may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should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need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лова, выражающие количество (</w:t>
      </w:r>
      <w:r>
        <w:rPr>
          <w:rFonts w:ascii="Times New Roman" w:eastAsia="Times New Roman" w:hAnsi="Times New Roman"/>
          <w:color w:val="000000"/>
          <w:sz w:val="24"/>
        </w:rPr>
        <w:t>little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a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little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few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a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few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- возвратные, неопределённые местоимения </w:t>
      </w:r>
      <w:r>
        <w:rPr>
          <w:rFonts w:ascii="Times New Roman" w:eastAsia="Times New Roman" w:hAnsi="Times New Roman"/>
          <w:color w:val="000000"/>
          <w:sz w:val="24"/>
        </w:rPr>
        <w:t>some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any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и их производные (</w:t>
      </w:r>
      <w:r>
        <w:rPr>
          <w:rFonts w:ascii="Times New Roman" w:eastAsia="Times New Roman" w:hAnsi="Times New Roman"/>
          <w:color w:val="000000"/>
          <w:sz w:val="24"/>
        </w:rPr>
        <w:t>somebody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anybody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>
        <w:rPr>
          <w:rFonts w:ascii="Times New Roman" w:eastAsia="Times New Roman" w:hAnsi="Times New Roman"/>
          <w:color w:val="000000"/>
          <w:sz w:val="24"/>
        </w:rPr>
        <w:t>something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anything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etc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.) </w:t>
      </w:r>
      <w:r>
        <w:rPr>
          <w:rFonts w:ascii="Times New Roman" w:eastAsia="Times New Roman" w:hAnsi="Times New Roman"/>
          <w:color w:val="000000"/>
          <w:sz w:val="24"/>
        </w:rPr>
        <w:t>every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производные (</w:t>
      </w:r>
      <w:r>
        <w:rPr>
          <w:rFonts w:ascii="Times New Roman" w:eastAsia="Times New Roman" w:hAnsi="Times New Roman"/>
          <w:color w:val="000000"/>
          <w:sz w:val="24"/>
        </w:rPr>
        <w:t>everybody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everything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etc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.) в повествовательных (утвердительных и отрицательных) и вопросительных предложениях;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- числительные для обозначения дат и больших чисел (100-1000);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2" w:after="0" w:line="286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5)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владеть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социокультурными знаниями и умениями: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- использовать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отдельные социокультурные элементы речевого поведенческого этикета в стране/странах изучаемого языка в рамках тематического содержания речи;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- знать/понимать и использовать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 устной и письменной речи наиболее употребительную лексику, обозначающую реалии страны/стран изучаемого языка в рамках тематического содержания речи;</w:t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- обладать базовыми знаниями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 социокультурном портрете родной страны и страны/стран изучаемого языка;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- кратко представлять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Россию и страну/страны изучаемого языка;</w:t>
      </w:r>
    </w:p>
    <w:p w:rsidR="009C5855" w:rsidRPr="0051491C" w:rsidRDefault="0051491C">
      <w:pPr>
        <w:autoSpaceDE w:val="0"/>
        <w:autoSpaceDN w:val="0"/>
        <w:spacing w:before="190" w:after="0"/>
        <w:ind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6)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владеть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компенсаторными умениями: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использовать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при чтении и аудировании языковую догадку, в том числе контекстуальную; игнорировать информацию, не являющуюся необходимой для понимания </w:t>
      </w:r>
      <w:proofErr w:type="gramStart"/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основного содержания</w:t>
      </w:r>
      <w:proofErr w:type="gramEnd"/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прочитанного/прослушанного текста или для нахождения в тексте запрашиваемой информации;</w:t>
      </w:r>
    </w:p>
    <w:p w:rsidR="009C5855" w:rsidRPr="0051491C" w:rsidRDefault="0051491C">
      <w:pPr>
        <w:autoSpaceDE w:val="0"/>
        <w:autoSpaceDN w:val="0"/>
        <w:spacing w:before="190" w:after="0" w:line="262" w:lineRule="auto"/>
        <w:jc w:val="center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7)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участвовать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 несложных учебных проектах с использованием материалов на английском языке с применением ИКТ, соблюдая </w:t>
      </w:r>
      <w:proofErr w:type="gramStart"/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правила  информационной</w:t>
      </w:r>
      <w:proofErr w:type="gramEnd"/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 безопасности  при  работе в сети Интернет;</w:t>
      </w:r>
    </w:p>
    <w:p w:rsidR="009C5855" w:rsidRPr="0051491C" w:rsidRDefault="009C5855">
      <w:pPr>
        <w:rPr>
          <w:lang w:val="ru-RU"/>
        </w:rPr>
        <w:sectPr w:rsidR="009C5855" w:rsidRPr="0051491C">
          <w:pgSz w:w="11900" w:h="16840"/>
          <w:pgMar w:top="298" w:right="650" w:bottom="29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5855" w:rsidRPr="0051491C" w:rsidRDefault="009C5855">
      <w:pPr>
        <w:autoSpaceDE w:val="0"/>
        <w:autoSpaceDN w:val="0"/>
        <w:spacing w:after="150" w:line="220" w:lineRule="exact"/>
        <w:rPr>
          <w:lang w:val="ru-RU"/>
        </w:rPr>
      </w:pPr>
    </w:p>
    <w:p w:rsidR="009C5855" w:rsidRPr="0051491C" w:rsidRDefault="0051491C">
      <w:pPr>
        <w:tabs>
          <w:tab w:val="left" w:pos="180"/>
        </w:tabs>
        <w:autoSpaceDE w:val="0"/>
        <w:autoSpaceDN w:val="0"/>
        <w:spacing w:after="0" w:line="262" w:lineRule="auto"/>
        <w:ind w:right="576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8)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использовать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иноязычные словари и справочники, в том числе информационно-справочные системы в электронной форме;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62" w:lineRule="auto"/>
        <w:ind w:right="1152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9)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>достигать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взаимопонимания в процессе устного и письменного общения с носителями иностранного языка, с людьми другой культуры;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62" w:lineRule="auto"/>
        <w:ind w:right="144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10)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сравнивать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9C5855" w:rsidRPr="0051491C" w:rsidRDefault="0051491C">
      <w:pPr>
        <w:autoSpaceDE w:val="0"/>
        <w:autoSpaceDN w:val="0"/>
        <w:spacing w:before="262" w:after="0" w:line="230" w:lineRule="auto"/>
        <w:rPr>
          <w:lang w:val="ru-RU"/>
        </w:rPr>
      </w:pP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>7 КЛАСС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1)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>Владеть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основными видами речевой деятельности: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говорение: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вести разные виды диалогов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(диалог этикетного характера, диалог — побуждение к действию, диалог-расспрос; комбинированный диалог, включающий различные виды диалогов) в рамках тематического содержания речи в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6 реплик со стороны каждого собеседника);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создавать разные виды монологических высказываний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8-9 фраз);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излагать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основное содержание прочитанного/прослушанного текста с вербальными и/или зрительными опорами (объём — 8-9 фраз);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кратко излагать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результаты выполненной проектной работы (объём — 8-9 фраз);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аудирование: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воспринимать на слух и понимать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несложные аутентичные тексты, содержащие отдельные незнакомые слова, в зависимости от поставленной коммуникативной задачи: с пониманием основного содержания, с пониманием запрашиваемой информации (время звучания текста/текстов для аудирования — до 1,5 минут);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смысловоечтение: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читать про себя и понимать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несложные аутентичные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нужной/запрашиваемой информации, с полным пониманием информации, представленной в тексте в эксплицитной/явной форме (объём текста/текстов для чтения — до 350 слов);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читать про себя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несплошные тексты (таблицы, диаграммы) и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понимать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представленную в них информацию;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определять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последовательность главных фактов/событий в тексте;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письменная речь: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заполнять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анкеты и формуляры с указанием личной информации;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писать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электронное сообщение личного характера, соблюдая речевой этикет, принятый в стране/странах изучаемого языка (объём сообщения — до 90 слов);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создавать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небольшое письменное высказывание с опорой на образец, план, ключевые слова, таблицу (объём высказывания — до 90 слов);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2)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владеть </w:t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фонетическими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навыками: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различать  на  слух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и адекватно, без ошибок, ведущих к сбою коммуникации,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произносить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слова с правильным ударением и фразы с соблюдением их ритмико-интонационных особенностей, в том числе применять правила отсутствия фразового ударения на служебных словах; выразительно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читать вслух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небольшие аутентичные тексты объёмом до 100 слов, построенные на изученном языковом материале, с соблюдением правил чтения и соответствующей интонацией; читать новые слова согласно основным правилам чтения;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владеть </w:t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орфографическими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навыками: правильно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писать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изученные слова;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владеть </w:t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пунктуационными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навыками: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использовать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точку, вопросительный и восклицательный знаки в конце предложения, запятую при перечислении и обращении, апостроф; пунктуационно правильно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оформлять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электронное сообщение личного характера;</w:t>
      </w:r>
    </w:p>
    <w:p w:rsidR="009C5855" w:rsidRPr="0051491C" w:rsidRDefault="0051491C">
      <w:pPr>
        <w:autoSpaceDE w:val="0"/>
        <w:autoSpaceDN w:val="0"/>
        <w:spacing w:before="190" w:after="0" w:line="230" w:lineRule="auto"/>
        <w:jc w:val="center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3)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 звучащем и письменном тексте 1000 лексических единиц (слов, словосочетаний,</w:t>
      </w:r>
    </w:p>
    <w:p w:rsidR="009C5855" w:rsidRPr="0051491C" w:rsidRDefault="009C5855">
      <w:pPr>
        <w:rPr>
          <w:lang w:val="ru-RU"/>
        </w:rPr>
        <w:sectPr w:rsidR="009C5855" w:rsidRPr="0051491C">
          <w:pgSz w:w="11900" w:h="16840"/>
          <w:pgMar w:top="370" w:right="650" w:bottom="30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5855" w:rsidRPr="0051491C" w:rsidRDefault="009C5855">
      <w:pPr>
        <w:autoSpaceDE w:val="0"/>
        <w:autoSpaceDN w:val="0"/>
        <w:spacing w:after="78" w:line="220" w:lineRule="exact"/>
        <w:rPr>
          <w:lang w:val="ru-RU"/>
        </w:rPr>
      </w:pPr>
    </w:p>
    <w:p w:rsidR="009C5855" w:rsidRPr="0051491C" w:rsidRDefault="0051491C">
      <w:pPr>
        <w:tabs>
          <w:tab w:val="left" w:pos="180"/>
        </w:tabs>
        <w:autoSpaceDE w:val="0"/>
        <w:autoSpaceDN w:val="0"/>
        <w:spacing w:after="0" w:line="288" w:lineRule="auto"/>
        <w:ind w:right="288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речевых клише) и правильно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употреблять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 устной и письменной речи 900 лексических единиц, обслуживающих ситуации общения в рамках тематического содержания, с соблюдением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существующей нормы лексической сочетаемости;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и употреблять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 устной и письменной речи родственные слова, образованные с использованием аффиксации: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имена  существительные  с  помощью  суффиксов -</w:t>
      </w:r>
      <w:r>
        <w:rPr>
          <w:rFonts w:ascii="Times New Roman" w:eastAsia="Times New Roman" w:hAnsi="Times New Roman"/>
          <w:color w:val="000000"/>
          <w:sz w:val="24"/>
        </w:rPr>
        <w:t>ness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,-</w:t>
      </w:r>
      <w:r>
        <w:rPr>
          <w:rFonts w:ascii="Times New Roman" w:eastAsia="Times New Roman" w:hAnsi="Times New Roman"/>
          <w:color w:val="000000"/>
          <w:sz w:val="24"/>
        </w:rPr>
        <w:t>ment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имена прилагательные с помощью суффиксов -</w:t>
      </w:r>
      <w:r>
        <w:rPr>
          <w:rFonts w:ascii="Times New Roman" w:eastAsia="Times New Roman" w:hAnsi="Times New Roman"/>
          <w:color w:val="000000"/>
          <w:sz w:val="24"/>
        </w:rPr>
        <w:t>ous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r>
        <w:rPr>
          <w:rFonts w:ascii="Times New Roman" w:eastAsia="Times New Roman" w:hAnsi="Times New Roman"/>
          <w:color w:val="000000"/>
          <w:sz w:val="24"/>
        </w:rPr>
        <w:t>ly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имена прилагательные и наречия с помощью отрицательных префиксов </w:t>
      </w:r>
      <w:r>
        <w:rPr>
          <w:rFonts w:ascii="Times New Roman" w:eastAsia="Times New Roman" w:hAnsi="Times New Roman"/>
          <w:color w:val="000000"/>
          <w:sz w:val="24"/>
        </w:rPr>
        <w:t>in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-/</w:t>
      </w:r>
      <w:r>
        <w:rPr>
          <w:rFonts w:ascii="Times New Roman" w:eastAsia="Times New Roman" w:hAnsi="Times New Roman"/>
          <w:color w:val="000000"/>
          <w:sz w:val="24"/>
        </w:rPr>
        <w:t>im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-;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сложные имена прилагательные путем соединения основы прилагательного с основой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существительного с добавлением суффикса -</w:t>
      </w:r>
      <w:r>
        <w:rPr>
          <w:rFonts w:ascii="Times New Roman" w:eastAsia="Times New Roman" w:hAnsi="Times New Roman"/>
          <w:color w:val="000000"/>
          <w:sz w:val="24"/>
        </w:rPr>
        <w:t>ed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(</w:t>
      </w:r>
      <w:r>
        <w:rPr>
          <w:rFonts w:ascii="Times New Roman" w:eastAsia="Times New Roman" w:hAnsi="Times New Roman"/>
          <w:color w:val="000000"/>
          <w:sz w:val="24"/>
        </w:rPr>
        <w:t>blue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eyed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и употреблять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 устной и письменной речи изученные синонимы, антонимы, многозначные слова, интернациональные слова; наиболее частотные фразовые глаголы;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и употреблять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 устной и письменной речи различные средства связи в тексте для обеспечения логичности и целостности высказывания;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88" w:lineRule="auto"/>
        <w:ind w:right="144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4)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знать и понимать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особенности структуры простых и сложных предложений и различных коммуникативных типов предложений английского языка;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 письменном и звучащем тексте и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употреблять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 устной и письменной речи:</w:t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- предложения со сложным дополнением (</w:t>
      </w:r>
      <w:r>
        <w:rPr>
          <w:rFonts w:ascii="Times New Roman" w:eastAsia="Times New Roman" w:hAnsi="Times New Roman"/>
          <w:color w:val="000000"/>
          <w:sz w:val="24"/>
        </w:rPr>
        <w:t>Complex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Object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- условные предложения реального (</w:t>
      </w:r>
      <w:r>
        <w:rPr>
          <w:rFonts w:ascii="Times New Roman" w:eastAsia="Times New Roman" w:hAnsi="Times New Roman"/>
          <w:color w:val="000000"/>
          <w:sz w:val="24"/>
        </w:rPr>
        <w:t>Conditional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0, </w:t>
      </w:r>
      <w:r>
        <w:rPr>
          <w:rFonts w:ascii="Times New Roman" w:eastAsia="Times New Roman" w:hAnsi="Times New Roman"/>
          <w:color w:val="000000"/>
          <w:sz w:val="24"/>
        </w:rPr>
        <w:t>Conditional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 характера;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- предложения с конструкцией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be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going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+ инфинитив и формы </w:t>
      </w:r>
      <w:r>
        <w:rPr>
          <w:rFonts w:ascii="Times New Roman" w:eastAsia="Times New Roman" w:hAnsi="Times New Roman"/>
          <w:color w:val="000000"/>
          <w:sz w:val="24"/>
        </w:rPr>
        <w:t>Future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Simple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Continuous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для выражения будущего действия;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- конструкцию </w:t>
      </w:r>
      <w:r>
        <w:rPr>
          <w:rFonts w:ascii="Times New Roman" w:eastAsia="Times New Roman" w:hAnsi="Times New Roman"/>
          <w:color w:val="000000"/>
          <w:sz w:val="24"/>
        </w:rPr>
        <w:t>used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+ инфинитив глагола;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- глаголы в наиболее употребительных формах страдательного залога (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Past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Simple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Passive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);</w:t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- предлоги, употребляемые с глаголами в страдательном залоге;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- модальный глагол </w:t>
      </w:r>
      <w:r>
        <w:rPr>
          <w:rFonts w:ascii="Times New Roman" w:eastAsia="Times New Roman" w:hAnsi="Times New Roman"/>
          <w:color w:val="000000"/>
          <w:sz w:val="24"/>
        </w:rPr>
        <w:t>might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- наречия, совпадающие по форме с прилагательными (</w:t>
      </w:r>
      <w:r>
        <w:rPr>
          <w:rFonts w:ascii="Times New Roman" w:eastAsia="Times New Roman" w:hAnsi="Times New Roman"/>
          <w:color w:val="000000"/>
          <w:sz w:val="24"/>
        </w:rPr>
        <w:t>fast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high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>
        <w:rPr>
          <w:rFonts w:ascii="Times New Roman" w:eastAsia="Times New Roman" w:hAnsi="Times New Roman"/>
          <w:color w:val="000000"/>
          <w:sz w:val="24"/>
        </w:rPr>
        <w:t>early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- местоимения </w:t>
      </w:r>
      <w:r>
        <w:rPr>
          <w:rFonts w:ascii="Times New Roman" w:eastAsia="Times New Roman" w:hAnsi="Times New Roman"/>
          <w:color w:val="000000"/>
          <w:sz w:val="24"/>
        </w:rPr>
        <w:t>other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another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both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all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one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- количественные числительные для обозначения больших чисел (до 1 000 000);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5)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владеть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социокультурными знаниями и умениями: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использовать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отдельные социокультурные элементы речевого поведенческого этикета, принятые в стране/странах изучаемого языка в рамках тематического содержания;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знать/понимать и использовать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 устной и письменной речи наиболее употребительную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тематическую фоновую лексику и реалии страны/стран изучаемого языка в рамках тематического содержания речи;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обладать базовыми знаниями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 социокультурном портрете и культурном наследии родной страны и страны/стран изучаемого языка;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кратко представлять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Россию и страну/страны изучаемого языка;</w:t>
      </w:r>
    </w:p>
    <w:p w:rsidR="009C5855" w:rsidRPr="0051491C" w:rsidRDefault="0051491C">
      <w:pPr>
        <w:autoSpaceDE w:val="0"/>
        <w:autoSpaceDN w:val="0"/>
        <w:spacing w:before="190" w:after="0" w:line="281" w:lineRule="auto"/>
        <w:ind w:right="144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6)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владеть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компенсаторными умениями: использовать при чтении и аудировании языковую догадку, в том числе контекстуальную; при непосредственном общении — переспрашивать, просить повторить, уточняя значение незнакомых слов; игнорировать информацию, не являющуюся необходимой для понимания </w:t>
      </w:r>
      <w:proofErr w:type="gramStart"/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основного содержания</w:t>
      </w:r>
      <w:proofErr w:type="gramEnd"/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прочитанного/прослушанного текста или для нахождения в тексте запрашиваемой информации;</w:t>
      </w:r>
    </w:p>
    <w:p w:rsidR="009C5855" w:rsidRPr="0051491C" w:rsidRDefault="0051491C">
      <w:pPr>
        <w:autoSpaceDE w:val="0"/>
        <w:autoSpaceDN w:val="0"/>
        <w:spacing w:before="190" w:after="0" w:line="262" w:lineRule="auto"/>
        <w:jc w:val="center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7)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участвовать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 несложных учебных проектах с использованием материалов на английском языке с применением ИКТ, соблюдая </w:t>
      </w:r>
      <w:proofErr w:type="gramStart"/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правила  информационной</w:t>
      </w:r>
      <w:proofErr w:type="gramEnd"/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 безопасности  при  работе в сети Интернет;</w:t>
      </w:r>
    </w:p>
    <w:p w:rsidR="009C5855" w:rsidRPr="0051491C" w:rsidRDefault="0051491C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8)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использовать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иноязычные словари и справочники, в том числе информационно-справочные</w:t>
      </w:r>
    </w:p>
    <w:p w:rsidR="009C5855" w:rsidRPr="0051491C" w:rsidRDefault="009C5855">
      <w:pPr>
        <w:rPr>
          <w:lang w:val="ru-RU"/>
        </w:rPr>
        <w:sectPr w:rsidR="009C5855" w:rsidRPr="0051491C">
          <w:pgSz w:w="11900" w:h="16840"/>
          <w:pgMar w:top="298" w:right="650" w:bottom="29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5855" w:rsidRPr="0051491C" w:rsidRDefault="009C5855">
      <w:pPr>
        <w:autoSpaceDE w:val="0"/>
        <w:autoSpaceDN w:val="0"/>
        <w:spacing w:after="90" w:line="220" w:lineRule="exact"/>
        <w:rPr>
          <w:lang w:val="ru-RU"/>
        </w:rPr>
      </w:pPr>
    </w:p>
    <w:p w:rsidR="009C5855" w:rsidRPr="0051491C" w:rsidRDefault="0051491C">
      <w:pPr>
        <w:autoSpaceDE w:val="0"/>
        <w:autoSpaceDN w:val="0"/>
        <w:spacing w:after="0" w:line="230" w:lineRule="auto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системы в электронной форме;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62" w:lineRule="auto"/>
        <w:ind w:right="1152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9)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>достигать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взаимопонимания в процессе устного и письменного общения с носителями иностранного языка, с людьми другой культуры;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62" w:lineRule="auto"/>
        <w:ind w:right="144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10)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сравнивать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9C5855" w:rsidRPr="0051491C" w:rsidRDefault="0051491C">
      <w:pPr>
        <w:autoSpaceDE w:val="0"/>
        <w:autoSpaceDN w:val="0"/>
        <w:spacing w:before="262" w:after="0" w:line="230" w:lineRule="auto"/>
        <w:rPr>
          <w:lang w:val="ru-RU"/>
        </w:rPr>
      </w:pP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>8 КЛАСС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1)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>Владеть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основными видами речевой деятельности: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говорение: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вести разные виды диалогов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(диалог этикетного характера, диалог — побуждение к действию, диалог — расспрос; комбинированный диалог, включающий различные виды диалогов) в рамках тематического содержания речи в  стандартных ситуациях неофициального общения с вербальными и/или зрительными опорами, с соблюдением норм речевого этикета, принятого в стране/странах изучаемого языка (до 7 реплик со стороны каждого собеседника);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создавать разные виды монологических высказываний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(описание, в том числе характеристика; повествование/сообщение) с вербальными и/или зрительными опорами в рамках тематического содержания речи (объём монологического высказывания — до 9-10 фраз);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выражать и кратко аргументировать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своё мнение,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излагать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основное содержание прочитанного/ прослушанного текста с вербальными и/или зрительными опорами (объём — 9-10 фраз);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излагать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результаты выполненной проектной работы (объём — 9-10 фраз);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аудирование: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воспринимать на слух и понимать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нужной/интересующей/запрашиваемой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информации (время звучания текста/текстов для аудирования — до 2 минут);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прогнозировать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звучащего текста по началу сообщения;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смысловое чтение: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читать про себя и понимать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(объём текста/текстов для чтения — 350-500 слов);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читать несплошные тексты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(таблицы,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диаграммы) и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понимать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представленную в них информацию;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определять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последовательность главных фактов/событий в тексте;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письменная речь: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заполнять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анкеты и формуляры, сообщая о себе основные сведения, в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соответствии с нормами, принятыми в стране/странах изучаемого языка;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писать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электронное сообщение личного характера, соблюдая речевой этикет, принятый в стране/странах изучаемого языка (объём сообщения — до 110 слов);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создавать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небольшое письменное высказывание с опорой на образец, план, таблицу и/или прочитанный/прослушанный текст (объём высказывания — до 110 слов);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2)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владеть </w:t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фонетическими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навыками: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различать на слух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и адекватно, без ошибок, ведущих к сбою коммуникации,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произносить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слова с правильным ударением и фразы с соблюдением их ритмико-интонационных особенностей, в том числе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применять правила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отсутствия фразового ударения на служебных словах; владеть правилами чтения и выразительно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читать вслух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небольшие тексты объёмом до 110 слов, построенные на изученном языковом материале, с соблюдением правил чтения и соответствующей интонацией, демонстрирующей понимание текста;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читать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новые слова согласно основным правилам чтения;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владеть </w:t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орфографическими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навыками: правильно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писать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изученные слова;</w:t>
      </w:r>
    </w:p>
    <w:p w:rsidR="009C5855" w:rsidRPr="0051491C" w:rsidRDefault="009C5855">
      <w:pPr>
        <w:rPr>
          <w:lang w:val="ru-RU"/>
        </w:rPr>
        <w:sectPr w:rsidR="009C5855" w:rsidRPr="0051491C">
          <w:pgSz w:w="11900" w:h="16840"/>
          <w:pgMar w:top="310" w:right="648" w:bottom="428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9C5855" w:rsidRPr="0051491C" w:rsidRDefault="009C5855">
      <w:pPr>
        <w:autoSpaceDE w:val="0"/>
        <w:autoSpaceDN w:val="0"/>
        <w:spacing w:after="78" w:line="220" w:lineRule="exact"/>
        <w:rPr>
          <w:lang w:val="ru-RU"/>
        </w:rPr>
      </w:pPr>
    </w:p>
    <w:p w:rsidR="009C5855" w:rsidRPr="0051491C" w:rsidRDefault="0051491C">
      <w:pPr>
        <w:autoSpaceDE w:val="0"/>
        <w:autoSpaceDN w:val="0"/>
        <w:spacing w:after="0" w:line="271" w:lineRule="auto"/>
        <w:ind w:right="144" w:firstLine="180"/>
        <w:rPr>
          <w:lang w:val="ru-RU"/>
        </w:rPr>
      </w:pP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владеть </w:t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пунктуационными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навыками: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использовать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точку, вопросительный и восклицательный знаки в конце предложения, запятую при перечислении и обращении, апостроф; пунктуационно правильно оформлять электронное сообщение личного характера;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3)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 звучащем и письменном тексте 1250 лексических единиц (слов, словосочетаний, речевых клише) и правильно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употреблять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 устной и письменной речи 1050 лексических единиц, обслуживающих ситуации общения в рамках тематического содержания, с соблюдением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существующих норм лексической сочетаемости;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и употреблять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 устной и письменной речи родственные слова, образованные с использованием аффиксации: имена существительные с помощью суффиксов -</w:t>
      </w:r>
      <w:r>
        <w:rPr>
          <w:rFonts w:ascii="Times New Roman" w:eastAsia="Times New Roman" w:hAnsi="Times New Roman"/>
          <w:color w:val="000000"/>
          <w:sz w:val="24"/>
        </w:rPr>
        <w:t>ity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r>
        <w:rPr>
          <w:rFonts w:ascii="Times New Roman" w:eastAsia="Times New Roman" w:hAnsi="Times New Roman"/>
          <w:color w:val="000000"/>
          <w:sz w:val="24"/>
        </w:rPr>
        <w:t>ship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r>
        <w:rPr>
          <w:rFonts w:ascii="Times New Roman" w:eastAsia="Times New Roman" w:hAnsi="Times New Roman"/>
          <w:color w:val="000000"/>
          <w:sz w:val="24"/>
        </w:rPr>
        <w:t>ance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/-</w:t>
      </w:r>
      <w:r>
        <w:rPr>
          <w:rFonts w:ascii="Times New Roman" w:eastAsia="Times New Roman" w:hAnsi="Times New Roman"/>
          <w:color w:val="000000"/>
          <w:sz w:val="24"/>
        </w:rPr>
        <w:t>ence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; имена прилагательные с помощью префикса </w:t>
      </w:r>
      <w:r>
        <w:rPr>
          <w:rFonts w:ascii="Times New Roman" w:eastAsia="Times New Roman" w:hAnsi="Times New Roman"/>
          <w:color w:val="000000"/>
          <w:sz w:val="24"/>
        </w:rPr>
        <w:t>inter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-;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и употреблять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 устной и письменной речи родственные слова, образованные с помощью конверсии (имя существительное от неопределённой формы глагола (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walk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a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walk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), глагол от имени существительного (</w:t>
      </w:r>
      <w:r>
        <w:rPr>
          <w:rFonts w:ascii="Times New Roman" w:eastAsia="Times New Roman" w:hAnsi="Times New Roman"/>
          <w:color w:val="000000"/>
          <w:sz w:val="24"/>
        </w:rPr>
        <w:t>a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), имя существительное от прилагательного (</w:t>
      </w:r>
      <w:r>
        <w:rPr>
          <w:rFonts w:ascii="Times New Roman" w:eastAsia="Times New Roman" w:hAnsi="Times New Roman"/>
          <w:color w:val="000000"/>
          <w:sz w:val="24"/>
        </w:rPr>
        <w:t>rich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the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rich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и употреблять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 устной и письменной речи изученные многозначные слова, синонимы, антонимы; наиболее частотные фразовые глаголы; сокращения  и  аббревиатуры; </w:t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и употреблять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 устной и письменной речи различные средства связи в тексте для обеспечения логичности и целостности высказывания;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90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4)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знать и понимать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особенностей структуры простых и сложных предложений английского языка; различных коммуникативных типов предложений английского языка;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 письменном и звучащем тексте и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употреблять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 устной и письменной речи:</w:t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- предложения со сложным дополнением (</w:t>
      </w:r>
      <w:r>
        <w:rPr>
          <w:rFonts w:ascii="Times New Roman" w:eastAsia="Times New Roman" w:hAnsi="Times New Roman"/>
          <w:color w:val="000000"/>
          <w:sz w:val="24"/>
        </w:rPr>
        <w:t>Complex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Object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- все типы вопросительных предложений в </w:t>
      </w:r>
      <w:r>
        <w:rPr>
          <w:rFonts w:ascii="Times New Roman" w:eastAsia="Times New Roman" w:hAnsi="Times New Roman"/>
          <w:color w:val="000000"/>
          <w:sz w:val="24"/>
        </w:rPr>
        <w:t>Past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Perfect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- повествовательные (утвердительные и отрицательные), вопросительные и побудительные предложения в косвенной речи в настоящем и прошедшем времени;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- согласование времён в рамках сложного предложения;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- согласование подлежащего, выраженного собирательным существительным (</w:t>
      </w:r>
      <w:r>
        <w:rPr>
          <w:rFonts w:ascii="Times New Roman" w:eastAsia="Times New Roman" w:hAnsi="Times New Roman"/>
          <w:color w:val="000000"/>
          <w:sz w:val="24"/>
        </w:rPr>
        <w:t>family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police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), со сказуемым;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- конструкции с глаголами на -</w:t>
      </w:r>
      <w:r>
        <w:rPr>
          <w:rFonts w:ascii="Times New Roman" w:eastAsia="Times New Roman" w:hAnsi="Times New Roman"/>
          <w:color w:val="000000"/>
          <w:sz w:val="24"/>
        </w:rPr>
        <w:t>ing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love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hate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doing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something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- конструкции, содержащие глаголы-связки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be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look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feel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seem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- конструкции </w:t>
      </w:r>
      <w:r>
        <w:rPr>
          <w:rFonts w:ascii="Times New Roman" w:eastAsia="Times New Roman" w:hAnsi="Times New Roman"/>
          <w:color w:val="000000"/>
          <w:sz w:val="24"/>
        </w:rPr>
        <w:t>be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get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used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do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something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>
        <w:rPr>
          <w:rFonts w:ascii="Times New Roman" w:eastAsia="Times New Roman" w:hAnsi="Times New Roman"/>
          <w:color w:val="000000"/>
          <w:sz w:val="24"/>
        </w:rPr>
        <w:t>be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r>
        <w:rPr>
          <w:rFonts w:ascii="Times New Roman" w:eastAsia="Times New Roman" w:hAnsi="Times New Roman"/>
          <w:color w:val="000000"/>
          <w:sz w:val="24"/>
        </w:rPr>
        <w:t>get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used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doing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something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-  конструкцию </w:t>
      </w:r>
      <w:r>
        <w:rPr>
          <w:rFonts w:ascii="Times New Roman" w:eastAsia="Times New Roman" w:hAnsi="Times New Roman"/>
          <w:color w:val="000000"/>
          <w:sz w:val="24"/>
        </w:rPr>
        <w:t>both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… </w:t>
      </w:r>
      <w:r>
        <w:rPr>
          <w:rFonts w:ascii="Times New Roman" w:eastAsia="Times New Roman" w:hAnsi="Times New Roman"/>
          <w:color w:val="000000"/>
          <w:sz w:val="24"/>
        </w:rPr>
        <w:t>and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…;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- конструкции </w:t>
      </w:r>
      <w:r>
        <w:rPr>
          <w:rFonts w:ascii="Times New Roman" w:eastAsia="Times New Roman" w:hAnsi="Times New Roman"/>
          <w:color w:val="000000"/>
          <w:sz w:val="24"/>
        </w:rPr>
        <w:t>c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глаголами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stop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remember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forget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(разница в значении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stop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doing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smth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stop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do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smth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- глаголы в видо-временных формах действительного залога в изъявительном наклонении (</w:t>
      </w:r>
      <w:r>
        <w:rPr>
          <w:rFonts w:ascii="Times New Roman" w:eastAsia="Times New Roman" w:hAnsi="Times New Roman"/>
          <w:color w:val="000000"/>
          <w:sz w:val="24"/>
        </w:rPr>
        <w:t>Past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Perfect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Perfect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Continuous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Tense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Future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in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the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-</w:t>
      </w:r>
      <w:r>
        <w:rPr>
          <w:rFonts w:ascii="Times New Roman" w:eastAsia="Times New Roman" w:hAnsi="Times New Roman"/>
          <w:color w:val="000000"/>
          <w:sz w:val="24"/>
        </w:rPr>
        <w:t>Past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- модальные глаголы в косвенной речи в настоящем и прошедшем времени;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- неличные формы глагола (инфинитив, герундий, причастия настоящего и прошедшего времени);</w:t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- наречия </w:t>
      </w:r>
      <w:r>
        <w:rPr>
          <w:rFonts w:ascii="Times New Roman" w:eastAsia="Times New Roman" w:hAnsi="Times New Roman"/>
          <w:color w:val="000000"/>
          <w:sz w:val="24"/>
        </w:rPr>
        <w:t>too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enough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- отрицательные местоимения </w:t>
      </w:r>
      <w:r>
        <w:rPr>
          <w:rFonts w:ascii="Times New Roman" w:eastAsia="Times New Roman" w:hAnsi="Times New Roman"/>
          <w:color w:val="000000"/>
          <w:sz w:val="24"/>
        </w:rPr>
        <w:t>no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(и его производные </w:t>
      </w:r>
      <w:r>
        <w:rPr>
          <w:rFonts w:ascii="Times New Roman" w:eastAsia="Times New Roman" w:hAnsi="Times New Roman"/>
          <w:color w:val="000000"/>
          <w:sz w:val="24"/>
        </w:rPr>
        <w:t>nobody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nothing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etc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.), </w:t>
      </w:r>
      <w:r>
        <w:rPr>
          <w:rFonts w:ascii="Times New Roman" w:eastAsia="Times New Roman" w:hAnsi="Times New Roman"/>
          <w:color w:val="000000"/>
          <w:sz w:val="24"/>
        </w:rPr>
        <w:t>none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81" w:lineRule="auto"/>
        <w:ind w:right="288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5)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владеть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социокультурными знаниями и умениями: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осуществлять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межличностное и межкультурное общение, используя знания о национально-культурных особенностях своей страны и страны/стран изучаемого языка и освоив основные социокультурные элементы речевого поведенческого этикета в стране/странах изучаемого языка в рамках тематического содержания речи;</w:t>
      </w:r>
    </w:p>
    <w:p w:rsidR="009C5855" w:rsidRPr="0051491C" w:rsidRDefault="009C5855">
      <w:pPr>
        <w:rPr>
          <w:lang w:val="ru-RU"/>
        </w:rPr>
        <w:sectPr w:rsidR="009C5855" w:rsidRPr="0051491C">
          <w:pgSz w:w="11900" w:h="16840"/>
          <w:pgMar w:top="298" w:right="718" w:bottom="416" w:left="666" w:header="720" w:footer="720" w:gutter="0"/>
          <w:cols w:space="720" w:equalWidth="0">
            <w:col w:w="10516" w:space="0"/>
          </w:cols>
          <w:docGrid w:linePitch="360"/>
        </w:sectPr>
      </w:pPr>
    </w:p>
    <w:p w:rsidR="009C5855" w:rsidRPr="0051491C" w:rsidRDefault="009C5855">
      <w:pPr>
        <w:autoSpaceDE w:val="0"/>
        <w:autoSpaceDN w:val="0"/>
        <w:spacing w:after="78" w:line="220" w:lineRule="exact"/>
        <w:rPr>
          <w:lang w:val="ru-RU"/>
        </w:rPr>
      </w:pPr>
    </w:p>
    <w:p w:rsidR="009C5855" w:rsidRPr="0051491C" w:rsidRDefault="0051491C">
      <w:pPr>
        <w:tabs>
          <w:tab w:val="left" w:pos="180"/>
        </w:tabs>
        <w:autoSpaceDE w:val="0"/>
        <w:autoSpaceDN w:val="0"/>
        <w:spacing w:after="0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кратко представлять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родную страну/малую родину и страну/страны изучаемого языка (культурные явления и события; достопримечательности, выдающиеся люди);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оказывать помощь зарубежным гостям в ситуациях повседневного общения (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объяснить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местонахождение объекта, сообщить возможный маршрут и т. д.);</w:t>
      </w:r>
    </w:p>
    <w:p w:rsidR="009C5855" w:rsidRPr="0051491C" w:rsidRDefault="0051491C">
      <w:pPr>
        <w:autoSpaceDE w:val="0"/>
        <w:autoSpaceDN w:val="0"/>
        <w:spacing w:before="190" w:after="0" w:line="281" w:lineRule="auto"/>
        <w:ind w:right="144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6)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владеть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компенсаторными умениями: использовать при чтении и аудировании языковую, в том числе контекстуальную, догадку; при непосредственном общении — переспрашивать, просить повторить, уточняя значение незнакомых слов; игнорировать информацию, не являющуюся необходимой для понимания </w:t>
      </w:r>
      <w:proofErr w:type="gramStart"/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основного содержания</w:t>
      </w:r>
      <w:proofErr w:type="gramEnd"/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прочитанного/прослушанного текста или для нахождения в тексте запрашиваемой информации;</w:t>
      </w:r>
    </w:p>
    <w:p w:rsidR="009C5855" w:rsidRPr="0051491C" w:rsidRDefault="0051491C">
      <w:pPr>
        <w:autoSpaceDE w:val="0"/>
        <w:autoSpaceDN w:val="0"/>
        <w:spacing w:before="192" w:after="0" w:line="271" w:lineRule="auto"/>
        <w:ind w:right="432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7)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понимать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речевые различия в ситуациях официального и неофициального общения в рамках отобранного тематического содержания и использовать лексико-грамматические средства с их учётом;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62" w:lineRule="auto"/>
        <w:ind w:right="288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8) уметь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рассматривать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9C5855" w:rsidRPr="0051491C" w:rsidRDefault="0051491C">
      <w:pPr>
        <w:autoSpaceDE w:val="0"/>
        <w:autoSpaceDN w:val="0"/>
        <w:spacing w:before="190" w:after="0" w:line="262" w:lineRule="auto"/>
        <w:jc w:val="center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9)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участвовать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 несложных учебных проектах с использованием материалов на английском языке с применением ИКТ, соблюдая </w:t>
      </w:r>
      <w:proofErr w:type="gramStart"/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правила  информационной</w:t>
      </w:r>
      <w:proofErr w:type="gramEnd"/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 безопасности  при  работе в сети Интернет;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62" w:lineRule="auto"/>
        <w:ind w:right="432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10)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использовать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иноязычные словари и справочники, в том числе информационно-справочные системы в электронной форме;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62" w:lineRule="auto"/>
        <w:ind w:right="1008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11)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>достигать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взаимопонимания в процессе устного и письменного общения с носителями иностранного языка, людьми другой культуры;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62" w:lineRule="auto"/>
        <w:ind w:right="144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12)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сравнивать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9C5855" w:rsidRPr="0051491C" w:rsidRDefault="0051491C">
      <w:pPr>
        <w:autoSpaceDE w:val="0"/>
        <w:autoSpaceDN w:val="0"/>
        <w:spacing w:before="262" w:after="0" w:line="230" w:lineRule="auto"/>
        <w:rPr>
          <w:lang w:val="ru-RU"/>
        </w:rPr>
      </w:pP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>9 КЛАСС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66" w:after="0" w:line="288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1)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владеть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основными видами речевой деятельности: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говорение: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вести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комбинированный диалог, включающий различные виды диалогов (диалог этикетного характера, диалог-побуждение к действию, диалог-расспрос); диалог-обмен мнениями в рамках тематического содержания речи в стандартных ситуациях неофициального общения с вербальными и/или зрительными опорами или без опор, с соблюдением норм речевого этикета, принятого в стране/странах изучаемого языка (до 6-8 реплик со стороны каждого собеседника); </w:t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создавать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разные виды монологических высказываний (описание, в том числе характеристика; повествование/сообщение, рассуждение) с вербальными и/или зрительными опорами или без опор в рамках тематического содержания речи (объём монологического высказывания — до 10-12 фраз);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излагать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основное содержание прочитанного/прослушанного текста со зрительными и/или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вербальными опорами (объём — 10-12 фраз);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излагать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результаты  выполненной  проектной  работы; (объём — 10-12 фраз);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аудирование: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воспринимать на слух и понимать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несложные аутентичные тексты, содержащие отдельные неизученные языковые явления, в зависимости от поставленной коммуникативной задачи: с пониманием основного содержания, с пониманием нужной/интересующей/запрашиваемой информации (время звучания текста/текстов для аудирования — до 2 минут);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смысловое чтение: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читать про себя и понимать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несложные аутентичные тексты, содержащие отдельные неизученные языковые явления,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</w:t>
      </w:r>
    </w:p>
    <w:p w:rsidR="009C5855" w:rsidRPr="0051491C" w:rsidRDefault="009C5855">
      <w:pPr>
        <w:rPr>
          <w:lang w:val="ru-RU"/>
        </w:rPr>
        <w:sectPr w:rsidR="009C5855" w:rsidRPr="0051491C">
          <w:pgSz w:w="11900" w:h="16840"/>
          <w:pgMar w:top="298" w:right="650" w:bottom="36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5855" w:rsidRPr="0051491C" w:rsidRDefault="009C5855">
      <w:pPr>
        <w:autoSpaceDE w:val="0"/>
        <w:autoSpaceDN w:val="0"/>
        <w:spacing w:after="66" w:line="220" w:lineRule="exact"/>
        <w:rPr>
          <w:lang w:val="ru-RU"/>
        </w:rPr>
      </w:pPr>
    </w:p>
    <w:p w:rsidR="009C5855" w:rsidRPr="0051491C" w:rsidRDefault="0051491C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(объём текста/текстов для чтения — 500-600 слов);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читать про себя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несплошные тексты (таблицы, диаграммы) и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понимать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представленную в них информацию;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обобщать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и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оценивать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полученную при чтении информацию;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письменная речь: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заполнять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анкеты и формуляры, сообщая о себе основные сведения, в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соответствии с нормами, принятыми в стране/странах изучаемого языка;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писать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электронное сообщение личного характера, соблюдая речевой этикет, принятый в стране/странах изучаемого языка (объём сообщения — до 120 слов);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создавать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небольшое письменное высказывание с опорой на образец, план, таблицу, прочитанный/прослушанный текст (объём высказывания — до 120 слов);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заполнять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таблицу, кратко фиксируя содержание прочитанного/прослушанного текста;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письменно представлять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результаты выполненной проектной работы (объём — 100-120 слов);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2" w:after="0" w:line="286" w:lineRule="auto"/>
        <w:ind w:right="144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2) владеть </w:t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фонетическими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навыками: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различать на слух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и адекватно, без ошибок, ведущих к сбою коммуникации,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произносить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слова с правильным ударением и фразы с соблюдением их ритмико-интонационных особенностей, в том числе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применять правила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отсутствия фразового ударения на служебных словах;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владеть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правилами чтения и выразительно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читать вслух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небольшие тексты объёмом до 120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читать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новые слова согласно основным правилам чтения;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владеть </w:t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орфографическими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навыками: правильно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писать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изученные слова;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владеть </w:t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пунктуационными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навыками: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использовать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точку, вопросительный и восклицательный знаки в конце предложения, запятую при перечислении и обращении, апостроф; пунктуационно правильно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оформлять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электронное сообщение личного характера;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88" w:lineRule="auto"/>
        <w:ind w:right="144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3)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 звучащем и письменном тексте 1250 лексических единиц (слов, словосочетаний, речевых клише) и правильно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употреблять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 устной и письменной речи 1050 лексических единиц, обслуживающих ситуации общения в рамках тематического содержания, с соблюдением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существующих норм лексической сочетаемости;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и употреблять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 устной и письменной речи родственные слова, образованные с использованием аффиксации: имена существительные с помощью суффиксов -</w:t>
      </w:r>
      <w:r>
        <w:rPr>
          <w:rFonts w:ascii="Times New Roman" w:eastAsia="Times New Roman" w:hAnsi="Times New Roman"/>
          <w:color w:val="000000"/>
          <w:sz w:val="24"/>
        </w:rPr>
        <w:t>ity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r>
        <w:rPr>
          <w:rFonts w:ascii="Times New Roman" w:eastAsia="Times New Roman" w:hAnsi="Times New Roman"/>
          <w:color w:val="000000"/>
          <w:sz w:val="24"/>
        </w:rPr>
        <w:t>ship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, -</w:t>
      </w:r>
      <w:r>
        <w:rPr>
          <w:rFonts w:ascii="Times New Roman" w:eastAsia="Times New Roman" w:hAnsi="Times New Roman"/>
          <w:color w:val="000000"/>
          <w:sz w:val="24"/>
        </w:rPr>
        <w:t>ance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/-</w:t>
      </w:r>
      <w:r>
        <w:rPr>
          <w:rFonts w:ascii="Times New Roman" w:eastAsia="Times New Roman" w:hAnsi="Times New Roman"/>
          <w:color w:val="000000"/>
          <w:sz w:val="24"/>
        </w:rPr>
        <w:t>ence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; имена прилагательные с помощью префикса </w:t>
      </w:r>
      <w:r>
        <w:rPr>
          <w:rFonts w:ascii="Times New Roman" w:eastAsia="Times New Roman" w:hAnsi="Times New Roman"/>
          <w:color w:val="000000"/>
          <w:sz w:val="24"/>
        </w:rPr>
        <w:t>inter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-;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и употреблять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 устной и письменной речи родственные слова, образованные с помощью конверсии (имя существительное от неопределённой формы глагола (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walk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a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walk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), глагол от имени существительного (</w:t>
      </w:r>
      <w:r>
        <w:rPr>
          <w:rFonts w:ascii="Times New Roman" w:eastAsia="Times New Roman" w:hAnsi="Times New Roman"/>
          <w:color w:val="000000"/>
          <w:sz w:val="24"/>
        </w:rPr>
        <w:t>a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), имя существительное от прилагательного (</w:t>
      </w:r>
      <w:r>
        <w:rPr>
          <w:rFonts w:ascii="Times New Roman" w:eastAsia="Times New Roman" w:hAnsi="Times New Roman"/>
          <w:color w:val="000000"/>
          <w:sz w:val="24"/>
        </w:rPr>
        <w:t>rich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— </w:t>
      </w:r>
      <w:r>
        <w:rPr>
          <w:rFonts w:ascii="Times New Roman" w:eastAsia="Times New Roman" w:hAnsi="Times New Roman"/>
          <w:color w:val="000000"/>
          <w:sz w:val="24"/>
        </w:rPr>
        <w:t>the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rich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и употреблять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 устной и письменной речи изученные многозначные слова, синонимы, антонимы; наиболее частотные фразовые глаголы; сокращения  и  аббревиатуры; </w:t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и употреблять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 устной и письменной речи различные средства связи в тексте для обеспечения логичности и целостности высказывания;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86" w:lineRule="auto"/>
        <w:ind w:right="864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4)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знать и понимать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особенности структуры простых и сложных предложений и различных коммуникативных типов предложений английского языка;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распознавать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 письменном и звучащем тексте и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употреблять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 устной и письменной речи:</w:t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- предложения со сложным дополнением (</w:t>
      </w:r>
      <w:r>
        <w:rPr>
          <w:rFonts w:ascii="Times New Roman" w:eastAsia="Times New Roman" w:hAnsi="Times New Roman"/>
          <w:color w:val="000000"/>
          <w:sz w:val="24"/>
        </w:rPr>
        <w:t>Complex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Object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 (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want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to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have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my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hair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cut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.);</w:t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- предложения с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wish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- условные  предложения  нереального  характера  (</w:t>
      </w:r>
      <w:r>
        <w:rPr>
          <w:rFonts w:ascii="Times New Roman" w:eastAsia="Times New Roman" w:hAnsi="Times New Roman"/>
          <w:color w:val="000000"/>
          <w:sz w:val="24"/>
        </w:rPr>
        <w:t>Conditional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II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- конструкцию для выражения предпочтения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prefer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…/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d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prefer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…/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’</w:t>
      </w:r>
      <w:r>
        <w:rPr>
          <w:rFonts w:ascii="Times New Roman" w:eastAsia="Times New Roman" w:hAnsi="Times New Roman"/>
          <w:color w:val="000000"/>
          <w:sz w:val="24"/>
        </w:rPr>
        <w:t>d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rather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…;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- предложения с конструкцией </w:t>
      </w:r>
      <w:r>
        <w:rPr>
          <w:rFonts w:ascii="Times New Roman" w:eastAsia="Times New Roman" w:hAnsi="Times New Roman"/>
          <w:color w:val="000000"/>
          <w:sz w:val="24"/>
        </w:rPr>
        <w:t>either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… </w:t>
      </w:r>
      <w:r>
        <w:rPr>
          <w:rFonts w:ascii="Times New Roman" w:eastAsia="Times New Roman" w:hAnsi="Times New Roman"/>
          <w:color w:val="000000"/>
          <w:sz w:val="24"/>
        </w:rPr>
        <w:t>or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</w:rPr>
        <w:t>neither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… </w:t>
      </w:r>
      <w:r>
        <w:rPr>
          <w:rFonts w:ascii="Times New Roman" w:eastAsia="Times New Roman" w:hAnsi="Times New Roman"/>
          <w:color w:val="000000"/>
          <w:sz w:val="24"/>
        </w:rPr>
        <w:t>nor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-  формы страдательного залога </w:t>
      </w:r>
      <w:r>
        <w:rPr>
          <w:rFonts w:ascii="Times New Roman" w:eastAsia="Times New Roman" w:hAnsi="Times New Roman"/>
          <w:color w:val="000000"/>
          <w:sz w:val="24"/>
        </w:rPr>
        <w:t>Present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Perfect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Passive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9C5855" w:rsidRPr="0051491C" w:rsidRDefault="009C5855">
      <w:pPr>
        <w:rPr>
          <w:lang w:val="ru-RU"/>
        </w:rPr>
        <w:sectPr w:rsidR="009C5855" w:rsidRPr="0051491C">
          <w:pgSz w:w="11900" w:h="16840"/>
          <w:pgMar w:top="286" w:right="648" w:bottom="428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9C5855" w:rsidRPr="0051491C" w:rsidRDefault="009C5855">
      <w:pPr>
        <w:autoSpaceDE w:val="0"/>
        <w:autoSpaceDN w:val="0"/>
        <w:spacing w:after="78" w:line="220" w:lineRule="exact"/>
        <w:rPr>
          <w:lang w:val="ru-RU"/>
        </w:rPr>
      </w:pPr>
    </w:p>
    <w:p w:rsidR="009C5855" w:rsidRPr="0051491C" w:rsidRDefault="0051491C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- порядок следования имён прилагательных (</w:t>
      </w:r>
      <w:r>
        <w:rPr>
          <w:rFonts w:ascii="Times New Roman" w:eastAsia="Times New Roman" w:hAnsi="Times New Roman"/>
          <w:color w:val="000000"/>
          <w:sz w:val="24"/>
        </w:rPr>
        <w:t>nice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long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blond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</w:rPr>
        <w:t>hair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);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5)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владеть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социокультурными знаниями и умениями: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знать/понимать и использовать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 устной и письменной речи наиболее употребительную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тематическую фоновую лексику и реалии страны/стран изучаемого языка в рамках тематического содержания речи (основные национальные праздники, обычаи, традиции);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выражать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модальные значения, чувства и эмоции;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иметь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элементарные представления о различных вариантах английского языка; </w:t>
      </w:r>
      <w:r w:rsidRPr="0051491C">
        <w:rPr>
          <w:lang w:val="ru-RU"/>
        </w:rPr>
        <w:br/>
      </w: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обладать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базовыми знаниями о социокультурном портрете и культурном наследии родной страны и страны/стран изучаемого языка;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уметь представлять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Россию и страну/страны изучаемого языка;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оказывать помощь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зарубежным гостям в ситуациях повседневного общения;</w:t>
      </w:r>
    </w:p>
    <w:p w:rsidR="009C5855" w:rsidRPr="0051491C" w:rsidRDefault="0051491C">
      <w:pPr>
        <w:autoSpaceDE w:val="0"/>
        <w:autoSpaceDN w:val="0"/>
        <w:spacing w:before="192" w:after="0" w:line="281" w:lineRule="auto"/>
        <w:ind w:right="144" w:firstLine="180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6)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владеть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компенсаторными умениями: использовать при говорении переспрос; использовать при говорении и письме перифраз/толкование, синонимические средства, описание предмета вместо его названия; при чтении и аудировании — языковую догадку, в том числе контекстуальную;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игнорировать информацию, не являющуюся необходимой для понимания основного содержания прочитанного/прослушанного  текста или для нахождения в тексте запрашиваемой информации;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62" w:lineRule="auto"/>
        <w:ind w:right="144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7)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уметь рассматривать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несколько вариантов решения коммуникативной задачи в продуктивных видах речевой деятельности (говорении и письменной речи);</w:t>
      </w:r>
    </w:p>
    <w:p w:rsidR="009C5855" w:rsidRPr="0051491C" w:rsidRDefault="0051491C">
      <w:pPr>
        <w:autoSpaceDE w:val="0"/>
        <w:autoSpaceDN w:val="0"/>
        <w:spacing w:before="190" w:after="0" w:line="262" w:lineRule="auto"/>
        <w:jc w:val="center"/>
        <w:rPr>
          <w:lang w:val="ru-RU"/>
        </w:rPr>
      </w:pP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8)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участвовать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 несложных учебных проектах с использованием материалов на английском языке с применением ИКТ, соблюдая </w:t>
      </w:r>
      <w:proofErr w:type="gramStart"/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правила  информационной</w:t>
      </w:r>
      <w:proofErr w:type="gramEnd"/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  безопасности  при  работе в сети Интернет;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62" w:lineRule="auto"/>
        <w:ind w:right="576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9)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использовать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иноязычные словари и справочники, в том числе информационно-справочные системы в электронной форме;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62" w:lineRule="auto"/>
        <w:ind w:right="1008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10)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достигать взаимопонимания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в процессе устного и письменного общения с носителями иностранного языка, людьми другой культуры;</w:t>
      </w:r>
    </w:p>
    <w:p w:rsidR="009C5855" w:rsidRPr="0051491C" w:rsidRDefault="0051491C">
      <w:pPr>
        <w:tabs>
          <w:tab w:val="left" w:pos="180"/>
        </w:tabs>
        <w:autoSpaceDE w:val="0"/>
        <w:autoSpaceDN w:val="0"/>
        <w:spacing w:before="190" w:after="0" w:line="262" w:lineRule="auto"/>
        <w:ind w:right="144"/>
        <w:rPr>
          <w:lang w:val="ru-RU"/>
        </w:rPr>
      </w:pPr>
      <w:r w:rsidRPr="0051491C">
        <w:rPr>
          <w:lang w:val="ru-RU"/>
        </w:rPr>
        <w:tab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11) </w:t>
      </w:r>
      <w:r w:rsidRPr="0051491C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сравнивать </w:t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>(в том числе устанавливать основания для сравнения) объекты, явления, процессы, их элементы и основные функции в рамках изученной тематики.</w:t>
      </w:r>
    </w:p>
    <w:p w:rsidR="009C5855" w:rsidRPr="0051491C" w:rsidRDefault="009C5855">
      <w:pPr>
        <w:rPr>
          <w:lang w:val="ru-RU"/>
        </w:rPr>
        <w:sectPr w:rsidR="009C5855" w:rsidRPr="0051491C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5855" w:rsidRPr="0051491C" w:rsidRDefault="009C5855">
      <w:pPr>
        <w:autoSpaceDE w:val="0"/>
        <w:autoSpaceDN w:val="0"/>
        <w:spacing w:after="64" w:line="220" w:lineRule="exact"/>
        <w:rPr>
          <w:lang w:val="ru-RU"/>
        </w:rPr>
      </w:pPr>
    </w:p>
    <w:p w:rsidR="0051491C" w:rsidRDefault="0051491C" w:rsidP="0051491C">
      <w:pPr>
        <w:autoSpaceDE w:val="0"/>
        <w:autoSpaceDN w:val="0"/>
        <w:spacing w:after="92" w:line="374" w:lineRule="auto"/>
        <w:ind w:right="11952"/>
        <w:rPr>
          <w:rFonts w:ascii="Times New Roman" w:eastAsia="Times New Roman" w:hAnsi="Times New Roman"/>
          <w:b/>
          <w:color w:val="000000"/>
          <w:sz w:val="18"/>
        </w:rPr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  <w:r>
        <w:br/>
      </w:r>
      <w:r>
        <w:rPr>
          <w:rFonts w:ascii="Times New Roman" w:eastAsia="Times New Roman" w:hAnsi="Times New Roman"/>
          <w:b/>
          <w:color w:val="000000"/>
          <w:sz w:val="18"/>
        </w:rPr>
        <w:t>5 КЛАСС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614"/>
        <w:gridCol w:w="7465"/>
        <w:gridCol w:w="567"/>
        <w:gridCol w:w="1134"/>
        <w:gridCol w:w="1134"/>
        <w:gridCol w:w="2720"/>
      </w:tblGrid>
      <w:tr w:rsidR="0051491C" w:rsidTr="0051491C">
        <w:trPr>
          <w:trHeight w:hRule="exact" w:val="333"/>
        </w:trPr>
        <w:tc>
          <w:tcPr>
            <w:tcW w:w="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7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91620F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1620F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78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(цифровые)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ресурсы</w:t>
            </w:r>
          </w:p>
        </w:tc>
      </w:tr>
      <w:tr w:rsidR="0051491C" w:rsidTr="0051491C">
        <w:trPr>
          <w:trHeight w:hRule="exact" w:val="455"/>
        </w:trPr>
        <w:tc>
          <w:tcPr>
            <w:tcW w:w="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91C" w:rsidRDefault="0051491C" w:rsidP="0051491C"/>
        </w:tc>
        <w:tc>
          <w:tcPr>
            <w:tcW w:w="7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91C" w:rsidRDefault="0051491C" w:rsidP="0051491C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</w:p>
        </w:tc>
        <w:tc>
          <w:tcPr>
            <w:tcW w:w="2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91C" w:rsidRDefault="0051491C" w:rsidP="0051491C"/>
        </w:tc>
      </w:tr>
      <w:tr w:rsidR="0051491C" w:rsidRPr="0062681D" w:rsidTr="0051491C">
        <w:trPr>
          <w:trHeight w:hRule="exact" w:val="1157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91620F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1620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Моя семья. Мои друзья. Семейные праздники (день рождения, Новый год)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4574B8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51491C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,25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51491C" w:rsidRDefault="0051491C" w:rsidP="0051491C">
            <w:pPr>
              <w:autoSpaceDE w:val="0"/>
              <w:autoSpaceDN w:val="0"/>
              <w:spacing w:before="78" w:after="0" w:line="247" w:lineRule="auto"/>
              <w:ind w:left="72" w:right="1406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медиафайлы</w:t>
            </w:r>
          </w:p>
        </w:tc>
      </w:tr>
      <w:tr w:rsidR="0051491C" w:rsidRPr="0062681D" w:rsidTr="0051491C">
        <w:trPr>
          <w:trHeight w:hRule="exact" w:val="1079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91620F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1620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Внешность и характер человека/литературного персонажа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4574B8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51491C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,25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51491C" w:rsidRDefault="0051491C" w:rsidP="0051491C">
            <w:pPr>
              <w:autoSpaceDE w:val="0"/>
              <w:autoSpaceDN w:val="0"/>
              <w:spacing w:before="76" w:after="0" w:line="250" w:lineRule="auto"/>
              <w:ind w:left="72" w:right="1406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медиафайлы</w:t>
            </w:r>
          </w:p>
        </w:tc>
      </w:tr>
      <w:tr w:rsidR="0051491C" w:rsidRPr="0062681D" w:rsidTr="0051491C">
        <w:trPr>
          <w:trHeight w:hRule="exact" w:val="1010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91620F" w:rsidRDefault="0051491C" w:rsidP="0051491C">
            <w:pPr>
              <w:autoSpaceDE w:val="0"/>
              <w:autoSpaceDN w:val="0"/>
              <w:spacing w:before="88" w:after="0" w:line="233" w:lineRule="auto"/>
              <w:ind w:left="72"/>
              <w:rPr>
                <w:lang w:val="ru-RU"/>
              </w:rPr>
            </w:pPr>
            <w:r w:rsidRPr="0091620F"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>Досуг и увлечения/хобби современного подростка (чтение, кино, спорт)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4574B8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571681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51491C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,25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51491C" w:rsidRDefault="0051491C" w:rsidP="0051491C">
            <w:pPr>
              <w:autoSpaceDE w:val="0"/>
              <w:autoSpaceDN w:val="0"/>
              <w:spacing w:before="76" w:after="0" w:line="250" w:lineRule="auto"/>
              <w:ind w:left="72" w:right="1406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медиафайлы</w:t>
            </w:r>
          </w:p>
        </w:tc>
      </w:tr>
      <w:tr w:rsidR="0051491C" w:rsidRPr="0062681D" w:rsidTr="0051491C">
        <w:trPr>
          <w:trHeight w:hRule="exact" w:val="1095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88" w:after="0" w:line="233" w:lineRule="auto"/>
              <w:ind w:left="72"/>
            </w:pPr>
            <w:r w:rsidRPr="0091620F"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 xml:space="preserve">Здоровый образ жизни: режим труда и отдыха.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4"/>
              </w:rPr>
              <w:t>Здоровое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4"/>
              </w:rPr>
              <w:t>питание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4574B8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51491C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,25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51491C" w:rsidRDefault="0051491C" w:rsidP="0051491C">
            <w:pPr>
              <w:autoSpaceDE w:val="0"/>
              <w:autoSpaceDN w:val="0"/>
              <w:spacing w:before="76" w:after="0" w:line="250" w:lineRule="auto"/>
              <w:ind w:left="72" w:right="1406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медиафайлы</w:t>
            </w:r>
          </w:p>
        </w:tc>
      </w:tr>
      <w:tr w:rsidR="0051491C" w:rsidRPr="0062681D" w:rsidTr="0051491C">
        <w:trPr>
          <w:trHeight w:hRule="exact" w:val="1071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91620F" w:rsidRDefault="0051491C" w:rsidP="0051491C">
            <w:pPr>
              <w:autoSpaceDE w:val="0"/>
              <w:autoSpaceDN w:val="0"/>
              <w:spacing w:before="88" w:after="0" w:line="233" w:lineRule="auto"/>
              <w:ind w:left="72"/>
              <w:rPr>
                <w:lang w:val="ru-RU"/>
              </w:rPr>
            </w:pPr>
            <w:r w:rsidRPr="0091620F"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>Покупки: одежда, обувь и продукты питания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4574B8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51491C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,25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51491C" w:rsidRDefault="0051491C" w:rsidP="0051491C">
            <w:pPr>
              <w:autoSpaceDE w:val="0"/>
              <w:autoSpaceDN w:val="0"/>
              <w:spacing w:before="78" w:after="0" w:line="247" w:lineRule="auto"/>
              <w:ind w:left="72" w:right="1406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медиафайлы</w:t>
            </w:r>
          </w:p>
        </w:tc>
      </w:tr>
      <w:tr w:rsidR="0051491C" w:rsidRPr="0062681D" w:rsidTr="0051491C">
        <w:trPr>
          <w:trHeight w:hRule="exact" w:val="1289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88" w:after="0" w:line="233" w:lineRule="auto"/>
              <w:ind w:left="72"/>
            </w:pPr>
            <w:r w:rsidRPr="0091620F"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 xml:space="preserve">Школа, школьная жизнь, школьная форма, изучаемые предметы.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4"/>
              </w:rPr>
              <w:t>Переписка с зарубежными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4"/>
              </w:rPr>
              <w:t>сверстниками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4574B8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571681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51491C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,25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51491C" w:rsidRDefault="0051491C" w:rsidP="0051491C">
            <w:pPr>
              <w:autoSpaceDE w:val="0"/>
              <w:autoSpaceDN w:val="0"/>
              <w:spacing w:before="78" w:after="0" w:line="247" w:lineRule="auto"/>
              <w:ind w:left="72" w:right="1406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медиафайлы</w:t>
            </w:r>
          </w:p>
        </w:tc>
      </w:tr>
      <w:tr w:rsidR="0051491C" w:rsidRPr="0062681D" w:rsidTr="0051491C">
        <w:trPr>
          <w:trHeight w:hRule="exact" w:val="1093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88" w:after="0" w:line="233" w:lineRule="auto"/>
              <w:ind w:left="72"/>
            </w:pPr>
            <w:r w:rsidRPr="0091620F"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 xml:space="preserve">Каникулы в различное время года.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4"/>
              </w:rPr>
              <w:t>Виды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4"/>
              </w:rPr>
              <w:t>отдыха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4574B8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51491C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,25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51491C" w:rsidRDefault="0051491C" w:rsidP="0051491C">
            <w:pPr>
              <w:autoSpaceDE w:val="0"/>
              <w:autoSpaceDN w:val="0"/>
              <w:spacing w:before="76" w:after="0" w:line="250" w:lineRule="auto"/>
              <w:ind w:left="72" w:right="1406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медиафайлы</w:t>
            </w:r>
          </w:p>
        </w:tc>
      </w:tr>
      <w:tr w:rsidR="0051491C" w:rsidRPr="0062681D" w:rsidTr="0051491C">
        <w:trPr>
          <w:trHeight w:hRule="exact" w:val="1093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88" w:after="0" w:line="233" w:lineRule="auto"/>
              <w:ind w:left="72"/>
            </w:pPr>
            <w:r w:rsidRPr="0091620F"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4"/>
              </w:rPr>
              <w:t>Погода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4574B8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51491C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,25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51491C" w:rsidRDefault="0051491C" w:rsidP="0051491C">
            <w:pPr>
              <w:autoSpaceDE w:val="0"/>
              <w:autoSpaceDN w:val="0"/>
              <w:spacing w:before="78" w:after="0" w:line="247" w:lineRule="auto"/>
              <w:ind w:left="72" w:right="1406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медиафайлы</w:t>
            </w:r>
          </w:p>
        </w:tc>
      </w:tr>
      <w:tr w:rsidR="0051491C" w:rsidRPr="0062681D" w:rsidTr="0051491C">
        <w:trPr>
          <w:trHeight w:hRule="exact" w:val="1229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lastRenderedPageBreak/>
              <w:t>9.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88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14"/>
              </w:rPr>
              <w:t>Родной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4"/>
              </w:rPr>
              <w:t>город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4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4"/>
              </w:rPr>
              <w:t>село. Транспорт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4574B8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571681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51491C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,25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51491C" w:rsidRDefault="0051491C" w:rsidP="0051491C">
            <w:pPr>
              <w:autoSpaceDE w:val="0"/>
              <w:autoSpaceDN w:val="0"/>
              <w:spacing w:before="76" w:after="0" w:line="250" w:lineRule="auto"/>
              <w:ind w:left="72" w:right="1406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медиафайлы</w:t>
            </w:r>
          </w:p>
        </w:tc>
      </w:tr>
      <w:tr w:rsidR="0051491C" w:rsidRPr="0062681D" w:rsidTr="0051491C">
        <w:trPr>
          <w:trHeight w:hRule="exact" w:val="957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91620F" w:rsidRDefault="0051491C" w:rsidP="0051491C">
            <w:pPr>
              <w:autoSpaceDE w:val="0"/>
              <w:autoSpaceDN w:val="0"/>
              <w:spacing w:before="88" w:after="0" w:line="254" w:lineRule="auto"/>
              <w:ind w:left="72" w:right="864"/>
              <w:rPr>
                <w:lang w:val="ru-RU"/>
              </w:rPr>
            </w:pPr>
            <w:r w:rsidRPr="0091620F"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>Родная страна и страна/страны изучаемого языка. Их географическое положение, столицы,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4574B8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51491C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,25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51491C" w:rsidRDefault="0051491C" w:rsidP="0051491C">
            <w:pPr>
              <w:autoSpaceDE w:val="0"/>
              <w:autoSpaceDN w:val="0"/>
              <w:spacing w:before="76" w:after="0" w:line="250" w:lineRule="auto"/>
              <w:ind w:left="72" w:right="1406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медиафайлы</w:t>
            </w:r>
          </w:p>
        </w:tc>
      </w:tr>
      <w:tr w:rsidR="0051491C" w:rsidRPr="0062681D" w:rsidTr="0051491C">
        <w:trPr>
          <w:trHeight w:hRule="exact" w:val="1214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</w:t>
            </w:r>
          </w:p>
        </w:tc>
        <w:tc>
          <w:tcPr>
            <w:tcW w:w="7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91620F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1620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Выдающиеся люди родной страны и страны/стран изучаемого языка: писатели, поэты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4574B8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CB6872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51491C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,25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51491C" w:rsidRDefault="0051491C" w:rsidP="0051491C">
            <w:pPr>
              <w:autoSpaceDE w:val="0"/>
              <w:autoSpaceDN w:val="0"/>
              <w:spacing w:before="76" w:after="0" w:line="250" w:lineRule="auto"/>
              <w:ind w:left="72" w:right="1406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медиафайлы</w:t>
            </w:r>
          </w:p>
        </w:tc>
      </w:tr>
      <w:tr w:rsidR="0051491C" w:rsidTr="0051491C">
        <w:trPr>
          <w:trHeight w:hRule="exact" w:val="314"/>
        </w:trPr>
        <w:tc>
          <w:tcPr>
            <w:tcW w:w="8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91620F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91620F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392FB7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68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1F47B7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51491C" w:rsidRDefault="0051491C" w:rsidP="0051491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,75</w:t>
            </w:r>
          </w:p>
        </w:tc>
        <w:tc>
          <w:tcPr>
            <w:tcW w:w="2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/>
        </w:tc>
      </w:tr>
    </w:tbl>
    <w:p w:rsidR="0051491C" w:rsidRDefault="0051491C" w:rsidP="0051491C">
      <w:pPr>
        <w:autoSpaceDE w:val="0"/>
        <w:autoSpaceDN w:val="0"/>
        <w:spacing w:after="92" w:line="374" w:lineRule="auto"/>
        <w:ind w:right="11952"/>
        <w:rPr>
          <w:rFonts w:ascii="Times New Roman" w:eastAsia="Times New Roman" w:hAnsi="Times New Roman"/>
          <w:b/>
          <w:color w:val="000000"/>
          <w:sz w:val="18"/>
        </w:rPr>
      </w:pPr>
    </w:p>
    <w:p w:rsidR="009C5855" w:rsidRDefault="009C5855">
      <w:pPr>
        <w:rPr>
          <w:rFonts w:ascii="Times New Roman" w:eastAsia="Times New Roman" w:hAnsi="Times New Roman"/>
          <w:b/>
          <w:color w:val="000000"/>
          <w:sz w:val="18"/>
        </w:rPr>
      </w:pPr>
    </w:p>
    <w:p w:rsidR="0051491C" w:rsidRDefault="0051491C">
      <w:pPr>
        <w:sectPr w:rsidR="0051491C">
          <w:pgSz w:w="16840" w:h="11900"/>
          <w:pgMar w:top="282" w:right="640" w:bottom="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9C5855" w:rsidRDefault="0051491C" w:rsidP="0051491C">
      <w:pPr>
        <w:autoSpaceDE w:val="0"/>
        <w:autoSpaceDN w:val="0"/>
        <w:spacing w:after="92" w:line="374" w:lineRule="auto"/>
        <w:ind w:right="11952"/>
      </w:pPr>
      <w:r>
        <w:rPr>
          <w:rFonts w:ascii="Times New Roman" w:eastAsia="Times New Roman" w:hAnsi="Times New Roman"/>
          <w:b/>
          <w:color w:val="000000"/>
          <w:sz w:val="18"/>
        </w:rPr>
        <w:lastRenderedPageBreak/>
        <w:t>6 КЛАСС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84"/>
        <w:gridCol w:w="9678"/>
        <w:gridCol w:w="528"/>
        <w:gridCol w:w="1128"/>
        <w:gridCol w:w="1154"/>
        <w:gridCol w:w="2630"/>
      </w:tblGrid>
      <w:tr w:rsidR="009C5855">
        <w:trPr>
          <w:trHeight w:hRule="exact" w:val="480"/>
        </w:trPr>
        <w:tc>
          <w:tcPr>
            <w:tcW w:w="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9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8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2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45" w:lineRule="auto"/>
              <w:ind w:left="72" w:right="576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9C5855">
        <w:trPr>
          <w:trHeight w:hRule="exact" w:val="540"/>
        </w:trPr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855" w:rsidRDefault="009C5855"/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855" w:rsidRDefault="009C5855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855" w:rsidRDefault="009C5855"/>
        </w:tc>
      </w:tr>
      <w:tr w:rsidR="009C5855" w:rsidRPr="0062681D">
        <w:trPr>
          <w:trHeight w:hRule="exact" w:val="73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</w:t>
            </w:r>
          </w:p>
        </w:tc>
        <w:tc>
          <w:tcPr>
            <w:tcW w:w="9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66" w:after="0" w:line="247" w:lineRule="auto"/>
              <w:ind w:left="72"/>
            </w:pP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Семейные праздники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8" w:after="0" w:line="247" w:lineRule="auto"/>
              <w:ind w:left="72" w:right="1406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медиафайлы</w:t>
            </w:r>
          </w:p>
        </w:tc>
      </w:tr>
      <w:tr w:rsidR="009C5855" w:rsidRPr="0062681D">
        <w:trPr>
          <w:trHeight w:hRule="exact" w:val="73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</w:t>
            </w:r>
          </w:p>
        </w:tc>
        <w:tc>
          <w:tcPr>
            <w:tcW w:w="9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64" w:after="0" w:line="252" w:lineRule="auto"/>
              <w:ind w:left="72" w:right="7200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Внешность и характер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человека/литературного персонажа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6" w:after="0" w:line="250" w:lineRule="auto"/>
              <w:ind w:left="72" w:right="1406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медиафайлы</w:t>
            </w:r>
          </w:p>
        </w:tc>
      </w:tr>
      <w:tr w:rsidR="009C5855" w:rsidRPr="0062681D">
        <w:trPr>
          <w:trHeight w:hRule="exact" w:val="73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</w:t>
            </w:r>
          </w:p>
        </w:tc>
        <w:tc>
          <w:tcPr>
            <w:tcW w:w="9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Досуг и увлечения/хобби современного подростка (чтение, кино, театр, спорт)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6" w:after="0" w:line="250" w:lineRule="auto"/>
              <w:ind w:left="72" w:right="1406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медиафайлы</w:t>
            </w:r>
          </w:p>
        </w:tc>
      </w:tr>
      <w:tr w:rsidR="009C5855" w:rsidRPr="0062681D">
        <w:trPr>
          <w:trHeight w:hRule="exact" w:val="73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</w:t>
            </w:r>
          </w:p>
        </w:tc>
        <w:tc>
          <w:tcPr>
            <w:tcW w:w="9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88" w:after="0" w:line="233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>Здоровый образ жизни: режим труда и отдыха, фитнес, сбалансированное питание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6" w:after="0" w:line="250" w:lineRule="auto"/>
              <w:ind w:left="72" w:right="1406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медиафайлы</w:t>
            </w:r>
          </w:p>
        </w:tc>
      </w:tr>
      <w:tr w:rsidR="009C5855" w:rsidRPr="0062681D">
        <w:trPr>
          <w:trHeight w:hRule="exact" w:val="73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</w:t>
            </w:r>
          </w:p>
        </w:tc>
        <w:tc>
          <w:tcPr>
            <w:tcW w:w="9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88" w:after="0" w:line="233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>Покупки: одежда, обувь и продукты питания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8" w:after="0" w:line="247" w:lineRule="auto"/>
              <w:ind w:left="72" w:right="1406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медиафайлы</w:t>
            </w:r>
          </w:p>
        </w:tc>
      </w:tr>
      <w:tr w:rsidR="009C5855" w:rsidRPr="0062681D">
        <w:trPr>
          <w:trHeight w:hRule="exact" w:val="73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</w:t>
            </w:r>
          </w:p>
        </w:tc>
        <w:tc>
          <w:tcPr>
            <w:tcW w:w="9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88" w:after="0" w:line="254" w:lineRule="auto"/>
              <w:ind w:left="72" w:right="864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>Школа. Школьная жизнь, школьная форма,изучаемые предметы, любимый предмет, правила поведения в школе.Переписка с зарубежными сверстниками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8" w:after="0" w:line="247" w:lineRule="auto"/>
              <w:ind w:left="72" w:right="1406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медиафайлы</w:t>
            </w:r>
          </w:p>
        </w:tc>
      </w:tr>
      <w:tr w:rsidR="009C5855" w:rsidRPr="0062681D">
        <w:trPr>
          <w:trHeight w:hRule="exact" w:val="73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</w:t>
            </w:r>
          </w:p>
        </w:tc>
        <w:tc>
          <w:tcPr>
            <w:tcW w:w="9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86" w:after="0" w:line="233" w:lineRule="auto"/>
              <w:ind w:left="72"/>
            </w:pPr>
            <w:r w:rsidRPr="0051491C"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 xml:space="preserve">Каникулы в различное время года.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4"/>
              </w:rPr>
              <w:t>Виды отдыха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6" w:after="0" w:line="250" w:lineRule="auto"/>
              <w:ind w:left="72" w:right="1406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медиафайлы</w:t>
            </w:r>
          </w:p>
        </w:tc>
      </w:tr>
      <w:tr w:rsidR="009C5855" w:rsidRPr="0062681D">
        <w:trPr>
          <w:trHeight w:hRule="exact" w:val="73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</w:t>
            </w:r>
          </w:p>
        </w:tc>
        <w:tc>
          <w:tcPr>
            <w:tcW w:w="9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88" w:after="0" w:line="228" w:lineRule="auto"/>
              <w:ind w:left="72"/>
            </w:pPr>
            <w:r w:rsidRPr="0051491C"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14"/>
              </w:rPr>
              <w:t>Кдимат, погода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6" w:after="0" w:line="250" w:lineRule="auto"/>
              <w:ind w:left="72" w:right="1406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медиафайлы</w:t>
            </w:r>
          </w:p>
        </w:tc>
      </w:tr>
      <w:tr w:rsidR="009C5855" w:rsidRPr="0062681D">
        <w:trPr>
          <w:trHeight w:hRule="exact" w:val="73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9.</w:t>
            </w:r>
          </w:p>
        </w:tc>
        <w:tc>
          <w:tcPr>
            <w:tcW w:w="9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88" w:after="0" w:line="233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>Жизнь в городе/сельской местности. Описание родного города/села. Транспорт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6" w:after="0" w:line="250" w:lineRule="auto"/>
              <w:ind w:left="72" w:right="1406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медиафайлы</w:t>
            </w:r>
          </w:p>
        </w:tc>
      </w:tr>
      <w:tr w:rsidR="009C5855" w:rsidRPr="0062681D">
        <w:trPr>
          <w:trHeight w:hRule="exact" w:val="73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</w:t>
            </w:r>
          </w:p>
        </w:tc>
        <w:tc>
          <w:tcPr>
            <w:tcW w:w="9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88" w:after="0" w:line="254" w:lineRule="auto"/>
              <w:ind w:left="72" w:right="288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>Родная страна и страна/страны изучаемого языка.Их географическое положение, столицы, население; официальные языки;достопримечательности; культурные особенности (национальные праздники, традиции, обычаи)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8" w:after="0" w:line="247" w:lineRule="auto"/>
              <w:ind w:left="72" w:right="1406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медиафайлы</w:t>
            </w:r>
          </w:p>
        </w:tc>
      </w:tr>
      <w:tr w:rsidR="009C5855" w:rsidRPr="0062681D">
        <w:trPr>
          <w:trHeight w:hRule="exact" w:val="73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</w:t>
            </w:r>
          </w:p>
        </w:tc>
        <w:tc>
          <w:tcPr>
            <w:tcW w:w="9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Выдающиеся люди родной страны и страны/стран изучаемого языка: учёные, писатели, поэты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8" w:after="0" w:line="247" w:lineRule="auto"/>
              <w:ind w:left="72" w:right="1406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медиафайлы</w:t>
            </w:r>
          </w:p>
        </w:tc>
      </w:tr>
      <w:tr w:rsidR="009C5855">
        <w:trPr>
          <w:trHeight w:hRule="exact" w:val="348"/>
        </w:trPr>
        <w:tc>
          <w:tcPr>
            <w:tcW w:w="10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102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2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</w:tbl>
    <w:p w:rsidR="0051491C" w:rsidRDefault="0051491C">
      <w:pPr>
        <w:autoSpaceDE w:val="0"/>
        <w:autoSpaceDN w:val="0"/>
        <w:spacing w:before="188" w:after="94" w:line="230" w:lineRule="auto"/>
        <w:rPr>
          <w:rFonts w:ascii="Times New Roman" w:eastAsia="Times New Roman" w:hAnsi="Times New Roman"/>
          <w:b/>
          <w:color w:val="000000"/>
          <w:sz w:val="18"/>
        </w:rPr>
      </w:pPr>
    </w:p>
    <w:p w:rsidR="0051491C" w:rsidRDefault="0051491C">
      <w:pPr>
        <w:autoSpaceDE w:val="0"/>
        <w:autoSpaceDN w:val="0"/>
        <w:spacing w:before="188" w:after="94" w:line="230" w:lineRule="auto"/>
        <w:rPr>
          <w:rFonts w:ascii="Times New Roman" w:eastAsia="Times New Roman" w:hAnsi="Times New Roman"/>
          <w:b/>
          <w:color w:val="000000"/>
          <w:sz w:val="18"/>
        </w:rPr>
      </w:pPr>
    </w:p>
    <w:p w:rsidR="0051491C" w:rsidRDefault="0051491C">
      <w:pPr>
        <w:autoSpaceDE w:val="0"/>
        <w:autoSpaceDN w:val="0"/>
        <w:spacing w:before="188" w:after="94" w:line="230" w:lineRule="auto"/>
        <w:rPr>
          <w:rFonts w:ascii="Times New Roman" w:eastAsia="Times New Roman" w:hAnsi="Times New Roman"/>
          <w:b/>
          <w:color w:val="000000"/>
          <w:sz w:val="18"/>
        </w:rPr>
      </w:pPr>
    </w:p>
    <w:p w:rsidR="0051491C" w:rsidRDefault="0051491C">
      <w:pPr>
        <w:autoSpaceDE w:val="0"/>
        <w:autoSpaceDN w:val="0"/>
        <w:spacing w:before="188" w:after="94" w:line="230" w:lineRule="auto"/>
        <w:rPr>
          <w:rFonts w:ascii="Times New Roman" w:eastAsia="Times New Roman" w:hAnsi="Times New Roman"/>
          <w:b/>
          <w:color w:val="000000"/>
          <w:sz w:val="18"/>
        </w:rPr>
      </w:pPr>
    </w:p>
    <w:p w:rsidR="009C5855" w:rsidRDefault="0051491C">
      <w:pPr>
        <w:autoSpaceDE w:val="0"/>
        <w:autoSpaceDN w:val="0"/>
        <w:spacing w:before="188" w:after="94" w:line="230" w:lineRule="auto"/>
      </w:pPr>
      <w:r>
        <w:rPr>
          <w:rFonts w:ascii="Times New Roman" w:eastAsia="Times New Roman" w:hAnsi="Times New Roman"/>
          <w:b/>
          <w:color w:val="000000"/>
          <w:sz w:val="18"/>
        </w:rPr>
        <w:lastRenderedPageBreak/>
        <w:t>7 КЛАСС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84"/>
        <w:gridCol w:w="9942"/>
        <w:gridCol w:w="2774"/>
        <w:gridCol w:w="2402"/>
      </w:tblGrid>
      <w:tr w:rsidR="009C5855">
        <w:trPr>
          <w:trHeight w:hRule="exact" w:val="348"/>
        </w:trPr>
        <w:tc>
          <w:tcPr>
            <w:tcW w:w="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9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2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9C5855">
        <w:trPr>
          <w:trHeight w:hRule="exact" w:val="1012"/>
        </w:trPr>
        <w:tc>
          <w:tcPr>
            <w:tcW w:w="3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855" w:rsidRDefault="009C5855"/>
        </w:tc>
        <w:tc>
          <w:tcPr>
            <w:tcW w:w="3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855" w:rsidRDefault="009C5855"/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38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855" w:rsidRDefault="009C5855"/>
        </w:tc>
      </w:tr>
    </w:tbl>
    <w:p w:rsidR="009C5855" w:rsidRDefault="009C5855">
      <w:pPr>
        <w:autoSpaceDE w:val="0"/>
        <w:autoSpaceDN w:val="0"/>
        <w:spacing w:after="0" w:line="14" w:lineRule="exact"/>
      </w:pPr>
    </w:p>
    <w:p w:rsidR="009C5855" w:rsidRDefault="009C5855">
      <w:pPr>
        <w:sectPr w:rsidR="009C5855">
          <w:pgSz w:w="16840" w:h="11900"/>
          <w:pgMar w:top="284" w:right="640" w:bottom="10" w:left="666" w:header="720" w:footer="720" w:gutter="0"/>
          <w:cols w:space="720" w:equalWidth="0">
            <w:col w:w="15534" w:space="0"/>
          </w:cols>
          <w:docGrid w:linePitch="360"/>
        </w:sect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84"/>
        <w:gridCol w:w="9942"/>
        <w:gridCol w:w="528"/>
        <w:gridCol w:w="1104"/>
        <w:gridCol w:w="1142"/>
        <w:gridCol w:w="2402"/>
      </w:tblGrid>
      <w:tr w:rsidR="009C5855">
        <w:trPr>
          <w:trHeight w:hRule="exact" w:val="846"/>
        </w:trPr>
        <w:tc>
          <w:tcPr>
            <w:tcW w:w="38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994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277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240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540"/>
        </w:trPr>
        <w:tc>
          <w:tcPr>
            <w:tcW w:w="25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855" w:rsidRDefault="009C5855"/>
        </w:tc>
        <w:tc>
          <w:tcPr>
            <w:tcW w:w="25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855" w:rsidRDefault="009C5855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25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855" w:rsidRDefault="009C5855"/>
        </w:tc>
      </w:tr>
      <w:tr w:rsidR="009C5855" w:rsidRPr="0062681D">
        <w:trPr>
          <w:trHeight w:hRule="exact" w:val="73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</w:t>
            </w:r>
          </w:p>
        </w:tc>
        <w:tc>
          <w:tcPr>
            <w:tcW w:w="9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66" w:after="0" w:line="247" w:lineRule="auto"/>
              <w:ind w:left="72"/>
            </w:pP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Семейные праздники. Обязанности подому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8" w:after="0" w:line="247" w:lineRule="auto"/>
              <w:ind w:left="72" w:right="1178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медиафайлы</w:t>
            </w:r>
          </w:p>
        </w:tc>
      </w:tr>
      <w:tr w:rsidR="009C5855" w:rsidRPr="0062681D">
        <w:trPr>
          <w:trHeight w:hRule="exact" w:val="73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</w:t>
            </w:r>
          </w:p>
        </w:tc>
        <w:tc>
          <w:tcPr>
            <w:tcW w:w="9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66" w:after="0" w:line="252" w:lineRule="auto"/>
              <w:ind w:left="72" w:right="7488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Внешность и характер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человека/литературного персонажа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8" w:after="0" w:line="247" w:lineRule="auto"/>
              <w:ind w:left="72" w:right="1178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медиафайлы</w:t>
            </w:r>
          </w:p>
        </w:tc>
      </w:tr>
      <w:tr w:rsidR="009C5855" w:rsidRPr="0062681D">
        <w:trPr>
          <w:trHeight w:hRule="exact" w:val="73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</w:t>
            </w:r>
          </w:p>
        </w:tc>
        <w:tc>
          <w:tcPr>
            <w:tcW w:w="9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64" w:after="0" w:line="233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Досуг и увлечения/хобби современного подростка (чтение, кино, театр, музей, спорт, музыка)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6" w:after="0" w:line="250" w:lineRule="auto"/>
              <w:ind w:left="72" w:right="1178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медиафайлы</w:t>
            </w:r>
          </w:p>
        </w:tc>
      </w:tr>
      <w:tr w:rsidR="009C5855" w:rsidRPr="0062681D">
        <w:trPr>
          <w:trHeight w:hRule="exact" w:val="73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</w:t>
            </w:r>
          </w:p>
        </w:tc>
        <w:tc>
          <w:tcPr>
            <w:tcW w:w="9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64" w:after="0" w:line="250" w:lineRule="auto"/>
              <w:ind w:left="72"/>
            </w:pP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Здоровый образ жизни. Режим труда и отдыха.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Фитнес. Сбалансированное питани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6" w:after="0" w:line="250" w:lineRule="auto"/>
              <w:ind w:left="72" w:right="1178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медиафайлы</w:t>
            </w:r>
          </w:p>
        </w:tc>
      </w:tr>
      <w:tr w:rsidR="009C5855" w:rsidRPr="0062681D">
        <w:trPr>
          <w:trHeight w:hRule="exact" w:val="73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</w:t>
            </w:r>
          </w:p>
        </w:tc>
        <w:tc>
          <w:tcPr>
            <w:tcW w:w="9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Покупки: одежда,обувь и продукты питания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8" w:after="0" w:line="247" w:lineRule="auto"/>
              <w:ind w:left="72" w:right="1178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медиафайлы</w:t>
            </w:r>
          </w:p>
        </w:tc>
      </w:tr>
      <w:tr w:rsidR="009C5855" w:rsidRPr="0062681D">
        <w:trPr>
          <w:trHeight w:hRule="exact" w:val="73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</w:t>
            </w:r>
          </w:p>
        </w:tc>
        <w:tc>
          <w:tcPr>
            <w:tcW w:w="9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66" w:after="0" w:line="252" w:lineRule="auto"/>
              <w:ind w:left="72" w:right="720"/>
            </w:pP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Школа. Школьная жизнь, школьная форма, изучаемые предметы, любимый предмет, правила поведения в школе, посещение школьной библиотеки/ресурсного центра.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Переписка с зарубежными сверстниками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8" w:after="0" w:line="247" w:lineRule="auto"/>
              <w:ind w:left="72" w:right="1178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медиафайлы</w:t>
            </w:r>
          </w:p>
        </w:tc>
      </w:tr>
      <w:tr w:rsidR="009C5855" w:rsidRPr="0062681D">
        <w:trPr>
          <w:trHeight w:hRule="exact" w:val="73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</w:t>
            </w:r>
          </w:p>
        </w:tc>
        <w:tc>
          <w:tcPr>
            <w:tcW w:w="9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66" w:after="0" w:line="247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Каникулы в различное время года. Виды отдыха. Путешествия по России и зарубежным странам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8" w:after="0" w:line="247" w:lineRule="auto"/>
              <w:ind w:left="72" w:right="1178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медиафайлы</w:t>
            </w:r>
          </w:p>
        </w:tc>
      </w:tr>
      <w:tr w:rsidR="009C5855" w:rsidRPr="0062681D">
        <w:trPr>
          <w:trHeight w:hRule="exact" w:val="73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</w:t>
            </w:r>
          </w:p>
        </w:tc>
        <w:tc>
          <w:tcPr>
            <w:tcW w:w="9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64" w:after="0" w:line="250" w:lineRule="auto"/>
              <w:ind w:left="72"/>
            </w:pP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Климат, погода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6" w:after="0" w:line="250" w:lineRule="auto"/>
              <w:ind w:left="72" w:right="1178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медиафайлы</w:t>
            </w:r>
          </w:p>
        </w:tc>
      </w:tr>
      <w:tr w:rsidR="009C5855" w:rsidRPr="0062681D">
        <w:trPr>
          <w:trHeight w:hRule="exact" w:val="73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9.</w:t>
            </w:r>
          </w:p>
        </w:tc>
        <w:tc>
          <w:tcPr>
            <w:tcW w:w="9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64" w:after="0" w:line="25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Жизнь в городе и сельской местности. Описание родного города/села. Транспорт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6" w:after="0" w:line="250" w:lineRule="auto"/>
              <w:ind w:left="72" w:right="1178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медиафайлы</w:t>
            </w:r>
          </w:p>
        </w:tc>
      </w:tr>
      <w:tr w:rsidR="009C5855" w:rsidRPr="0062681D">
        <w:trPr>
          <w:trHeight w:hRule="exact" w:val="73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</w:t>
            </w:r>
          </w:p>
        </w:tc>
        <w:tc>
          <w:tcPr>
            <w:tcW w:w="9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66" w:after="0" w:line="252" w:lineRule="auto"/>
              <w:ind w:left="72" w:right="6624"/>
            </w:pP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Средства массовой информации. Телевидение.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Журналы.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Интернет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8" w:after="0" w:line="247" w:lineRule="auto"/>
              <w:ind w:left="72" w:right="1178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медиафайлы</w:t>
            </w:r>
          </w:p>
        </w:tc>
      </w:tr>
      <w:tr w:rsidR="009C5855" w:rsidRPr="0062681D">
        <w:trPr>
          <w:trHeight w:hRule="exact" w:val="73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</w:t>
            </w:r>
          </w:p>
        </w:tc>
        <w:tc>
          <w:tcPr>
            <w:tcW w:w="9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66" w:after="0" w:line="245" w:lineRule="auto"/>
              <w:ind w:left="72" w:right="1584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Родная страна и страна/страны изучаемого языка. Их географическое положение, столицы; население; официальные языки; достопримечательности; культурные особенности (национальные праздники, традиции, обычаи)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8" w:after="0" w:line="247" w:lineRule="auto"/>
              <w:ind w:left="72" w:right="1178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медиафайлы</w:t>
            </w:r>
          </w:p>
        </w:tc>
      </w:tr>
      <w:tr w:rsidR="009C5855" w:rsidRPr="0062681D">
        <w:trPr>
          <w:trHeight w:hRule="exact" w:val="73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</w:t>
            </w:r>
          </w:p>
        </w:tc>
        <w:tc>
          <w:tcPr>
            <w:tcW w:w="9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Выдающиеся люди родной страны и страны/стран изучаемого языка: учёные, писатели, поэты, спортсмены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8" w:after="0" w:line="250" w:lineRule="auto"/>
              <w:ind w:left="72" w:right="1178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медиафайлы</w:t>
            </w:r>
          </w:p>
        </w:tc>
      </w:tr>
      <w:tr w:rsidR="009C5855">
        <w:trPr>
          <w:trHeight w:hRule="exact" w:val="348"/>
        </w:trPr>
        <w:tc>
          <w:tcPr>
            <w:tcW w:w="10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</w:tbl>
    <w:p w:rsidR="0051491C" w:rsidRDefault="0051491C">
      <w:pPr>
        <w:autoSpaceDE w:val="0"/>
        <w:autoSpaceDN w:val="0"/>
        <w:spacing w:before="194" w:after="94" w:line="230" w:lineRule="auto"/>
        <w:rPr>
          <w:rFonts w:ascii="Times New Roman" w:eastAsia="Times New Roman" w:hAnsi="Times New Roman"/>
          <w:b/>
          <w:color w:val="000000"/>
          <w:sz w:val="18"/>
        </w:rPr>
      </w:pPr>
    </w:p>
    <w:p w:rsidR="0051491C" w:rsidRDefault="0051491C">
      <w:pPr>
        <w:autoSpaceDE w:val="0"/>
        <w:autoSpaceDN w:val="0"/>
        <w:spacing w:before="194" w:after="94" w:line="230" w:lineRule="auto"/>
        <w:rPr>
          <w:rFonts w:ascii="Times New Roman" w:eastAsia="Times New Roman" w:hAnsi="Times New Roman"/>
          <w:b/>
          <w:color w:val="000000"/>
          <w:sz w:val="18"/>
        </w:rPr>
      </w:pPr>
    </w:p>
    <w:p w:rsidR="0051491C" w:rsidRDefault="0051491C">
      <w:pPr>
        <w:autoSpaceDE w:val="0"/>
        <w:autoSpaceDN w:val="0"/>
        <w:spacing w:before="194" w:after="94" w:line="230" w:lineRule="auto"/>
        <w:rPr>
          <w:rFonts w:ascii="Times New Roman" w:eastAsia="Times New Roman" w:hAnsi="Times New Roman"/>
          <w:b/>
          <w:color w:val="000000"/>
          <w:sz w:val="18"/>
        </w:rPr>
      </w:pPr>
    </w:p>
    <w:p w:rsidR="009C5855" w:rsidRDefault="0051491C">
      <w:pPr>
        <w:autoSpaceDE w:val="0"/>
        <w:autoSpaceDN w:val="0"/>
        <w:spacing w:before="194" w:after="94" w:line="230" w:lineRule="auto"/>
      </w:pPr>
      <w:r>
        <w:rPr>
          <w:rFonts w:ascii="Times New Roman" w:eastAsia="Times New Roman" w:hAnsi="Times New Roman"/>
          <w:b/>
          <w:color w:val="000000"/>
          <w:sz w:val="18"/>
        </w:rPr>
        <w:lastRenderedPageBreak/>
        <w:t>8 КЛАСС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84"/>
        <w:gridCol w:w="9918"/>
        <w:gridCol w:w="2774"/>
        <w:gridCol w:w="2426"/>
      </w:tblGrid>
      <w:tr w:rsidR="009C5855">
        <w:trPr>
          <w:trHeight w:hRule="exact" w:val="348"/>
        </w:trPr>
        <w:tc>
          <w:tcPr>
            <w:tcW w:w="3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99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24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45" w:lineRule="auto"/>
              <w:ind w:left="72" w:right="43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 (цифровые) образовательные ресурсы</w:t>
            </w:r>
          </w:p>
        </w:tc>
      </w:tr>
      <w:tr w:rsidR="009C5855">
        <w:trPr>
          <w:trHeight w:hRule="exact" w:val="922"/>
        </w:trPr>
        <w:tc>
          <w:tcPr>
            <w:tcW w:w="388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5855" w:rsidRDefault="009C5855"/>
        </w:tc>
        <w:tc>
          <w:tcPr>
            <w:tcW w:w="388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5855" w:rsidRDefault="009C5855"/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388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5855" w:rsidRDefault="009C5855"/>
        </w:tc>
      </w:tr>
    </w:tbl>
    <w:p w:rsidR="009C5855" w:rsidRDefault="009C5855">
      <w:pPr>
        <w:autoSpaceDE w:val="0"/>
        <w:autoSpaceDN w:val="0"/>
        <w:spacing w:after="0" w:line="14" w:lineRule="exact"/>
      </w:pPr>
    </w:p>
    <w:p w:rsidR="009C5855" w:rsidRDefault="009C5855">
      <w:pPr>
        <w:sectPr w:rsidR="009C5855">
          <w:pgSz w:w="16840" w:h="11900"/>
          <w:pgMar w:top="0" w:right="640" w:bottom="0" w:left="666" w:header="720" w:footer="720" w:gutter="0"/>
          <w:cols w:space="720" w:equalWidth="0">
            <w:col w:w="15534" w:space="0"/>
          </w:cols>
          <w:docGrid w:linePitch="360"/>
        </w:sect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84"/>
        <w:gridCol w:w="9918"/>
        <w:gridCol w:w="528"/>
        <w:gridCol w:w="1104"/>
        <w:gridCol w:w="1142"/>
        <w:gridCol w:w="2426"/>
      </w:tblGrid>
      <w:tr w:rsidR="009C5855">
        <w:trPr>
          <w:trHeight w:hRule="exact" w:val="594"/>
        </w:trPr>
        <w:tc>
          <w:tcPr>
            <w:tcW w:w="38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991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277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242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696"/>
        </w:trPr>
        <w:tc>
          <w:tcPr>
            <w:tcW w:w="25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855" w:rsidRDefault="009C5855"/>
        </w:tc>
        <w:tc>
          <w:tcPr>
            <w:tcW w:w="25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855" w:rsidRDefault="009C5855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25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855" w:rsidRDefault="009C5855"/>
        </w:tc>
      </w:tr>
      <w:tr w:rsidR="009C5855" w:rsidRPr="0062681D">
        <w:trPr>
          <w:trHeight w:hRule="exact" w:val="73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</w:t>
            </w: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66" w:after="0" w:line="247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Взаимоотношения в семье и с друзьями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8" w:after="0" w:line="247" w:lineRule="auto"/>
              <w:ind w:left="72" w:right="1202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медиафайлы</w:t>
            </w:r>
          </w:p>
        </w:tc>
      </w:tr>
      <w:tr w:rsidR="009C5855" w:rsidRPr="0062681D">
        <w:trPr>
          <w:trHeight w:hRule="exact" w:val="73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</w:t>
            </w: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66" w:after="0" w:line="247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Внешность и характер человека/литературного персонажа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8" w:after="0" w:line="247" w:lineRule="auto"/>
              <w:ind w:left="72" w:right="1202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медиафайлы</w:t>
            </w:r>
          </w:p>
        </w:tc>
      </w:tr>
      <w:tr w:rsidR="009C5855" w:rsidRPr="0062681D">
        <w:trPr>
          <w:trHeight w:hRule="exact" w:val="73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</w:t>
            </w: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64" w:after="0" w:line="233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Досуг и увлечения/хобби современного подростка (чтение, кино, театр, музей, спорт, музыка)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6" w:after="0" w:line="250" w:lineRule="auto"/>
              <w:ind w:left="72" w:right="1202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медиафайлы</w:t>
            </w:r>
          </w:p>
        </w:tc>
      </w:tr>
      <w:tr w:rsidR="009C5855" w:rsidRPr="0062681D">
        <w:trPr>
          <w:trHeight w:hRule="exact" w:val="73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</w:t>
            </w: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64" w:after="0" w:line="233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Здоровый образ жизни. Режим труда и отдыха. Фитнес. Сбалансированное питание. Посещение врача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6" w:after="0" w:line="250" w:lineRule="auto"/>
              <w:ind w:left="72" w:right="1202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медиафайлы</w:t>
            </w:r>
          </w:p>
        </w:tc>
      </w:tr>
      <w:tr w:rsidR="009C5855" w:rsidRPr="0062681D">
        <w:trPr>
          <w:trHeight w:hRule="exact" w:val="73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</w:t>
            </w: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66" w:after="0" w:line="247" w:lineRule="auto"/>
              <w:ind w:left="72"/>
            </w:pP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Покупки: одежда, обувь и продукты питания.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Карманные деньги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8" w:after="0" w:line="247" w:lineRule="auto"/>
              <w:ind w:left="72" w:right="1202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медиафайлы</w:t>
            </w:r>
          </w:p>
        </w:tc>
      </w:tr>
      <w:tr w:rsidR="009C5855" w:rsidRPr="0062681D">
        <w:trPr>
          <w:trHeight w:hRule="exact" w:val="73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</w:t>
            </w: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66" w:after="0" w:line="252" w:lineRule="auto"/>
              <w:ind w:left="72" w:right="576"/>
            </w:pP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Школа, школьная жизнь, школьная форма, изучаемые предметы и отношение к ним.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Посещение школьной библиотеки/ресурсного центра. Переписка с зарубежными сверстниками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8" w:after="0" w:line="247" w:lineRule="auto"/>
              <w:ind w:left="72" w:right="1202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медиафайлы</w:t>
            </w:r>
          </w:p>
        </w:tc>
      </w:tr>
      <w:tr w:rsidR="009C5855" w:rsidRPr="0062681D">
        <w:trPr>
          <w:trHeight w:hRule="exact" w:val="73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</w:t>
            </w: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66" w:after="0" w:line="247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Виды отдыха в различное время года. Путешествия по России и зарубежным странам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8" w:after="0" w:line="250" w:lineRule="auto"/>
              <w:ind w:left="72" w:right="1202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медиафайлы</w:t>
            </w:r>
          </w:p>
        </w:tc>
      </w:tr>
      <w:tr w:rsidR="009C5855" w:rsidRPr="0062681D">
        <w:trPr>
          <w:trHeight w:hRule="exact" w:val="73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</w:t>
            </w: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64" w:after="0" w:line="233" w:lineRule="auto"/>
              <w:ind w:left="72"/>
            </w:pP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Природа: флора и фауна. Проблемы экологии.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Климат, погода. Стихийные бедствия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6" w:after="0" w:line="250" w:lineRule="auto"/>
              <w:ind w:left="72" w:right="1202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медиафайлы</w:t>
            </w:r>
          </w:p>
        </w:tc>
      </w:tr>
      <w:tr w:rsidR="009C5855" w:rsidRPr="0062681D">
        <w:trPr>
          <w:trHeight w:hRule="exact" w:val="73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9.</w:t>
            </w: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64" w:after="0" w:line="250" w:lineRule="auto"/>
              <w:ind w:left="72"/>
            </w:pP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Условия проживания в городской/сельской местности.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Транспорт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6" w:after="0" w:line="250" w:lineRule="auto"/>
              <w:ind w:left="72" w:right="1202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медиафайлы</w:t>
            </w:r>
          </w:p>
        </w:tc>
      </w:tr>
      <w:tr w:rsidR="009C5855" w:rsidRPr="0062681D">
        <w:trPr>
          <w:trHeight w:hRule="exact" w:val="73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</w:t>
            </w: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66" w:after="0" w:line="247" w:lineRule="auto"/>
              <w:ind w:left="72"/>
            </w:pP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Средства массовой информации. Телевидение. Радио.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Пресса. Интернет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8" w:after="0" w:line="247" w:lineRule="auto"/>
              <w:ind w:left="72" w:right="1202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медиафайлы</w:t>
            </w:r>
          </w:p>
        </w:tc>
      </w:tr>
      <w:tr w:rsidR="009C5855" w:rsidRPr="0062681D">
        <w:trPr>
          <w:trHeight w:hRule="exact" w:val="73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</w:t>
            </w:r>
          </w:p>
        </w:tc>
        <w:tc>
          <w:tcPr>
            <w:tcW w:w="991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8" w:after="0" w:line="245" w:lineRule="auto"/>
              <w:ind w:left="72" w:right="1584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 xml:space="preserve">Родная страна 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 страна/страны изучаемого языка. Их географическое положение, столицы; население; официальные языки; достопримечательности, культурные особенности (национальные праздники, традиции, обычаи)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8" w:after="0" w:line="247" w:lineRule="auto"/>
              <w:ind w:left="72" w:right="1202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медиафайлы</w:t>
            </w:r>
          </w:p>
        </w:tc>
      </w:tr>
      <w:tr w:rsidR="009C5855" w:rsidRPr="0062681D">
        <w:trPr>
          <w:trHeight w:hRule="exact" w:val="732"/>
        </w:trPr>
        <w:tc>
          <w:tcPr>
            <w:tcW w:w="38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</w:t>
            </w:r>
          </w:p>
        </w:tc>
        <w:tc>
          <w:tcPr>
            <w:tcW w:w="991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4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Выдающиеся люди родной страны и страны/стран изучаемого языка: учёные, писатели, поэты, художники, музыканты, спортсмены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242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4" w:after="0" w:line="250" w:lineRule="auto"/>
              <w:ind w:left="72" w:right="1202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медиафайлы</w:t>
            </w:r>
          </w:p>
        </w:tc>
      </w:tr>
      <w:tr w:rsidR="009C5855">
        <w:trPr>
          <w:trHeight w:hRule="exact" w:val="348"/>
        </w:trPr>
        <w:tc>
          <w:tcPr>
            <w:tcW w:w="10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</w:tbl>
    <w:p w:rsidR="0051491C" w:rsidRDefault="0051491C">
      <w:pPr>
        <w:autoSpaceDE w:val="0"/>
        <w:autoSpaceDN w:val="0"/>
        <w:spacing w:before="194" w:after="94" w:line="230" w:lineRule="auto"/>
        <w:rPr>
          <w:rFonts w:ascii="Times New Roman" w:eastAsia="Times New Roman" w:hAnsi="Times New Roman"/>
          <w:b/>
          <w:color w:val="000000"/>
          <w:sz w:val="18"/>
        </w:rPr>
      </w:pPr>
    </w:p>
    <w:p w:rsidR="0051491C" w:rsidRDefault="0051491C">
      <w:pPr>
        <w:autoSpaceDE w:val="0"/>
        <w:autoSpaceDN w:val="0"/>
        <w:spacing w:before="194" w:after="94" w:line="230" w:lineRule="auto"/>
        <w:rPr>
          <w:rFonts w:ascii="Times New Roman" w:eastAsia="Times New Roman" w:hAnsi="Times New Roman"/>
          <w:b/>
          <w:color w:val="000000"/>
          <w:sz w:val="18"/>
        </w:rPr>
      </w:pPr>
    </w:p>
    <w:p w:rsidR="0051491C" w:rsidRDefault="0051491C">
      <w:pPr>
        <w:autoSpaceDE w:val="0"/>
        <w:autoSpaceDN w:val="0"/>
        <w:spacing w:before="194" w:after="94" w:line="230" w:lineRule="auto"/>
        <w:rPr>
          <w:rFonts w:ascii="Times New Roman" w:eastAsia="Times New Roman" w:hAnsi="Times New Roman"/>
          <w:b/>
          <w:color w:val="000000"/>
          <w:sz w:val="18"/>
        </w:rPr>
      </w:pPr>
    </w:p>
    <w:p w:rsidR="009C5855" w:rsidRDefault="0051491C">
      <w:pPr>
        <w:autoSpaceDE w:val="0"/>
        <w:autoSpaceDN w:val="0"/>
        <w:spacing w:before="194" w:after="94" w:line="230" w:lineRule="auto"/>
      </w:pPr>
      <w:r>
        <w:rPr>
          <w:rFonts w:ascii="Times New Roman" w:eastAsia="Times New Roman" w:hAnsi="Times New Roman"/>
          <w:b/>
          <w:color w:val="000000"/>
          <w:sz w:val="18"/>
        </w:rPr>
        <w:lastRenderedPageBreak/>
        <w:t>9 КЛАСС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84"/>
        <w:gridCol w:w="10698"/>
        <w:gridCol w:w="2774"/>
        <w:gridCol w:w="1646"/>
      </w:tblGrid>
      <w:tr w:rsidR="009C5855">
        <w:trPr>
          <w:trHeight w:hRule="exact" w:val="348"/>
        </w:trPr>
        <w:tc>
          <w:tcPr>
            <w:tcW w:w="3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</w:p>
        </w:tc>
        <w:tc>
          <w:tcPr>
            <w:tcW w:w="106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 часов</w:t>
            </w:r>
          </w:p>
        </w:tc>
        <w:tc>
          <w:tcPr>
            <w:tcW w:w="164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</w:t>
            </w:r>
          </w:p>
        </w:tc>
      </w:tr>
      <w:tr w:rsidR="009C5855">
        <w:trPr>
          <w:trHeight w:hRule="exact" w:val="802"/>
        </w:trPr>
        <w:tc>
          <w:tcPr>
            <w:tcW w:w="388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5855" w:rsidRDefault="009C5855"/>
        </w:tc>
        <w:tc>
          <w:tcPr>
            <w:tcW w:w="388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5855" w:rsidRDefault="009C5855"/>
        </w:tc>
        <w:tc>
          <w:tcPr>
            <w:tcW w:w="27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388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5855" w:rsidRDefault="009C5855"/>
        </w:tc>
      </w:tr>
    </w:tbl>
    <w:p w:rsidR="009C5855" w:rsidRDefault="009C5855">
      <w:pPr>
        <w:autoSpaceDE w:val="0"/>
        <w:autoSpaceDN w:val="0"/>
        <w:spacing w:after="0" w:line="14" w:lineRule="exact"/>
      </w:pPr>
    </w:p>
    <w:p w:rsidR="009C5855" w:rsidRDefault="009C5855">
      <w:pPr>
        <w:sectPr w:rsidR="009C5855">
          <w:pgSz w:w="16840" w:h="11900"/>
          <w:pgMar w:top="0" w:right="640" w:bottom="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9C5855" w:rsidRDefault="009C5855">
      <w:pPr>
        <w:autoSpaceDE w:val="0"/>
        <w:autoSpaceDN w:val="0"/>
        <w:spacing w:after="0" w:line="68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84"/>
        <w:gridCol w:w="10698"/>
        <w:gridCol w:w="528"/>
        <w:gridCol w:w="1106"/>
        <w:gridCol w:w="1140"/>
        <w:gridCol w:w="1646"/>
      </w:tblGrid>
      <w:tr w:rsidR="009C5855">
        <w:trPr>
          <w:trHeight w:hRule="exact" w:val="432"/>
        </w:trPr>
        <w:tc>
          <w:tcPr>
            <w:tcW w:w="3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424" w:after="0" w:line="233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10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277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424" w:after="0" w:line="250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(цифровые)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9C5855">
        <w:trPr>
          <w:trHeight w:hRule="exact" w:val="732"/>
        </w:trPr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855" w:rsidRDefault="009C5855"/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855" w:rsidRDefault="009C5855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25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855" w:rsidRDefault="009C5855"/>
        </w:tc>
      </w:tr>
      <w:tr w:rsidR="009C5855" w:rsidRPr="0062681D">
        <w:trPr>
          <w:trHeight w:hRule="exact" w:val="73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</w:t>
            </w:r>
          </w:p>
        </w:tc>
        <w:tc>
          <w:tcPr>
            <w:tcW w:w="10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66" w:after="0" w:line="247" w:lineRule="auto"/>
              <w:ind w:left="72"/>
            </w:pP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Конфликты иихрешения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8" w:after="0" w:line="247" w:lineRule="auto"/>
              <w:ind w:left="72" w:right="422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медиафайлы</w:t>
            </w:r>
          </w:p>
        </w:tc>
      </w:tr>
      <w:tr w:rsidR="009C5855" w:rsidRPr="0062681D">
        <w:trPr>
          <w:trHeight w:hRule="exact" w:val="73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</w:t>
            </w:r>
          </w:p>
        </w:tc>
        <w:tc>
          <w:tcPr>
            <w:tcW w:w="10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66" w:after="0" w:line="247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Внешность и характер человека/литературного персонажа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8" w:after="0" w:line="247" w:lineRule="auto"/>
              <w:ind w:left="72" w:right="422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медиафайлы</w:t>
            </w:r>
          </w:p>
        </w:tc>
      </w:tr>
      <w:tr w:rsidR="009C5855" w:rsidRPr="0062681D">
        <w:trPr>
          <w:trHeight w:hRule="exact" w:val="73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</w:t>
            </w:r>
          </w:p>
        </w:tc>
        <w:tc>
          <w:tcPr>
            <w:tcW w:w="10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3" w:lineRule="auto"/>
              <w:jc w:val="center"/>
            </w:pP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Досуг и увлечения/хобби современного подростка (чтение, кино, театр, музыка, музей, спорт, живопись; компьютерные игры).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Роль книги в жизни подростка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6" w:after="0" w:line="250" w:lineRule="auto"/>
              <w:ind w:left="72" w:right="422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медиафайлы</w:t>
            </w:r>
          </w:p>
        </w:tc>
      </w:tr>
      <w:tr w:rsidR="009C5855" w:rsidRPr="0062681D">
        <w:trPr>
          <w:trHeight w:hRule="exact" w:val="73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</w:t>
            </w:r>
          </w:p>
        </w:tc>
        <w:tc>
          <w:tcPr>
            <w:tcW w:w="10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Здоровый образ жизни. Режим труда и отдыха. Фитнес. Сбалансированное питание. Посещение врача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6" w:after="0" w:line="250" w:lineRule="auto"/>
              <w:ind w:left="72" w:right="422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медиафайлы</w:t>
            </w:r>
          </w:p>
        </w:tc>
      </w:tr>
      <w:tr w:rsidR="009C5855" w:rsidRPr="0062681D">
        <w:trPr>
          <w:trHeight w:hRule="exact" w:val="73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</w:t>
            </w:r>
          </w:p>
        </w:tc>
        <w:tc>
          <w:tcPr>
            <w:tcW w:w="10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66" w:after="0" w:line="247" w:lineRule="auto"/>
              <w:ind w:left="72"/>
            </w:pP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Покупки: одежда, обувь и продукты питания.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Карманные деньги. Молодёжная мода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8" w:after="0" w:line="247" w:lineRule="auto"/>
              <w:ind w:left="72" w:right="422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медиафайлы</w:t>
            </w:r>
          </w:p>
        </w:tc>
      </w:tr>
      <w:tr w:rsidR="009C5855" w:rsidRPr="0062681D">
        <w:trPr>
          <w:trHeight w:hRule="exact" w:val="73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</w:t>
            </w:r>
          </w:p>
        </w:tc>
        <w:tc>
          <w:tcPr>
            <w:tcW w:w="10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66" w:after="0" w:line="252" w:lineRule="auto"/>
              <w:ind w:left="72" w:right="720"/>
            </w:pP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Школа, школьная жизнь, изучаемые предметы и отношение к ним. Взаимоотношения в школе, проблемы и их решение.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Переписка с зарубежными сверстниками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8" w:after="0" w:line="247" w:lineRule="auto"/>
              <w:ind w:left="72" w:right="422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медиафайлы</w:t>
            </w:r>
          </w:p>
        </w:tc>
      </w:tr>
      <w:tr w:rsidR="009C5855" w:rsidRPr="0062681D">
        <w:trPr>
          <w:trHeight w:hRule="exact" w:val="734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7.</w:t>
            </w:r>
          </w:p>
        </w:tc>
        <w:tc>
          <w:tcPr>
            <w:tcW w:w="10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66" w:after="0" w:line="247" w:lineRule="auto"/>
              <w:ind w:left="72"/>
            </w:pP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Виды отдыха в различное время года. Путешествия по России и зарубежным странам.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Транспорт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8" w:after="0" w:line="250" w:lineRule="auto"/>
              <w:ind w:left="72" w:right="422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медиафайлы</w:t>
            </w:r>
          </w:p>
        </w:tc>
      </w:tr>
      <w:tr w:rsidR="009C5855" w:rsidRPr="0062681D">
        <w:trPr>
          <w:trHeight w:hRule="exact" w:val="73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8.</w:t>
            </w:r>
          </w:p>
        </w:tc>
        <w:tc>
          <w:tcPr>
            <w:tcW w:w="10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64" w:after="0" w:line="233" w:lineRule="auto"/>
              <w:ind w:left="72"/>
            </w:pP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Природа: флора и фауна. Проблемы экологии. Защита окружающей среды. Климат, погода.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Стихийные бедствия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6" w:after="0" w:line="250" w:lineRule="auto"/>
              <w:ind w:left="72" w:right="422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медиафайлы</w:t>
            </w:r>
          </w:p>
        </w:tc>
      </w:tr>
      <w:tr w:rsidR="009C5855" w:rsidRPr="0062681D">
        <w:trPr>
          <w:trHeight w:hRule="exact" w:val="73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9.</w:t>
            </w:r>
          </w:p>
        </w:tc>
        <w:tc>
          <w:tcPr>
            <w:tcW w:w="10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64" w:after="0" w:line="252" w:lineRule="auto"/>
              <w:ind w:left="72" w:right="7488"/>
            </w:pP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Средства массовой информации. Телевидение.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Радио.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Пресса. Интернет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6" w:after="0" w:line="250" w:lineRule="auto"/>
              <w:ind w:left="72" w:right="422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медиафайлы</w:t>
            </w:r>
          </w:p>
        </w:tc>
      </w:tr>
      <w:tr w:rsidR="009C5855" w:rsidRPr="0062681D">
        <w:trPr>
          <w:trHeight w:hRule="exact" w:val="73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</w:t>
            </w:r>
          </w:p>
        </w:tc>
        <w:tc>
          <w:tcPr>
            <w:tcW w:w="10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8" w:after="0" w:line="245" w:lineRule="auto"/>
              <w:ind w:left="72" w:right="115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w w:val="102"/>
                <w:sz w:val="14"/>
                <w:lang w:val="ru-RU"/>
              </w:rPr>
              <w:t xml:space="preserve">Родная страна 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 страна/страны изучаемого языка. Их географическое положение, столицы и крупные города; население; официальные языки. Достопримечательности, культурные особенности (национальные праздники, знаменателные даты, традиции, обычаи); страницы истории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8" w:after="0" w:line="247" w:lineRule="auto"/>
              <w:ind w:left="72" w:right="422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медиафайлы</w:t>
            </w:r>
          </w:p>
        </w:tc>
      </w:tr>
      <w:tr w:rsidR="009C5855" w:rsidRPr="0062681D">
        <w:trPr>
          <w:trHeight w:hRule="exact" w:val="732"/>
        </w:trPr>
        <w:tc>
          <w:tcPr>
            <w:tcW w:w="38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</w:t>
            </w:r>
          </w:p>
        </w:tc>
        <w:tc>
          <w:tcPr>
            <w:tcW w:w="1069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Выдающиеся люди родной страны и страны/стран изучаемого языка, их квлад в науку и мировую культуру: государственные деятели, учёные, писатели, поэты, художники, музыканты, спортсмены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8" w:after="0" w:line="247" w:lineRule="auto"/>
              <w:ind w:left="72" w:right="422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infourok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медиафайлы</w:t>
            </w:r>
          </w:p>
        </w:tc>
      </w:tr>
      <w:tr w:rsidR="009C5855">
        <w:trPr>
          <w:trHeight w:hRule="exact" w:val="330"/>
        </w:trPr>
        <w:tc>
          <w:tcPr>
            <w:tcW w:w="11082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76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102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4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</w:tbl>
    <w:p w:rsidR="009C5855" w:rsidRDefault="009C5855">
      <w:pPr>
        <w:autoSpaceDE w:val="0"/>
        <w:autoSpaceDN w:val="0"/>
        <w:spacing w:after="0" w:line="14" w:lineRule="exact"/>
      </w:pPr>
    </w:p>
    <w:p w:rsidR="009C5855" w:rsidRDefault="009C5855">
      <w:pPr>
        <w:sectPr w:rsidR="009C5855">
          <w:pgSz w:w="16840" w:h="11900"/>
          <w:pgMar w:top="70" w:right="640" w:bottom="109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9C5855" w:rsidRDefault="009C5855">
      <w:pPr>
        <w:autoSpaceDE w:val="0"/>
        <w:autoSpaceDN w:val="0"/>
        <w:spacing w:after="78" w:line="220" w:lineRule="exact"/>
      </w:pPr>
    </w:p>
    <w:p w:rsidR="009C5855" w:rsidRDefault="0051491C">
      <w:pPr>
        <w:autoSpaceDE w:val="0"/>
        <w:autoSpaceDN w:val="0"/>
        <w:spacing w:after="140" w:line="382" w:lineRule="auto"/>
        <w:ind w:right="6624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  <w:r>
        <w:br/>
      </w:r>
      <w:r>
        <w:rPr>
          <w:rFonts w:ascii="Times New Roman" w:eastAsia="Times New Roman" w:hAnsi="Times New Roman"/>
          <w:b/>
          <w:color w:val="000000"/>
          <w:sz w:val="24"/>
        </w:rPr>
        <w:t>5 КЛАСС</w:t>
      </w:r>
    </w:p>
    <w:p w:rsidR="0051491C" w:rsidRDefault="0051491C" w:rsidP="0051491C">
      <w:pPr>
        <w:autoSpaceDE w:val="0"/>
        <w:autoSpaceDN w:val="0"/>
        <w:spacing w:after="320" w:line="230" w:lineRule="auto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66"/>
        <w:gridCol w:w="3261"/>
        <w:gridCol w:w="708"/>
        <w:gridCol w:w="1134"/>
        <w:gridCol w:w="993"/>
        <w:gridCol w:w="2693"/>
      </w:tblGrid>
      <w:tr w:rsidR="0051491C" w:rsidTr="0051491C">
        <w:trPr>
          <w:trHeight w:hRule="exact" w:val="492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урока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71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</w:p>
        </w:tc>
      </w:tr>
      <w:tr w:rsidR="0051491C" w:rsidTr="0051491C">
        <w:trPr>
          <w:trHeight w:hRule="exact" w:val="1187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91C" w:rsidRDefault="0051491C" w:rsidP="0051491C"/>
        </w:tc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91C" w:rsidRDefault="0051491C" w:rsidP="0051491C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491C" w:rsidRDefault="0051491C" w:rsidP="0051491C"/>
        </w:tc>
      </w:tr>
      <w:tr w:rsidR="0051491C" w:rsidRPr="00091C75" w:rsidTr="0051491C">
        <w:trPr>
          <w:trHeight w:hRule="exact" w:val="70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091C75" w:rsidRPr="00091C75" w:rsidRDefault="0051491C" w:rsidP="00091C75">
            <w:pPr>
              <w:autoSpaceDE w:val="0"/>
              <w:autoSpaceDN w:val="0"/>
              <w:spacing w:before="98" w:after="0" w:line="271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091C7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Моя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91C7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семья. Члены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91C7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семьи.</w:t>
            </w:r>
            <w:r w:rsidR="00091C7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91C75" w:rsidRPr="00091C7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Семейные</w:t>
            </w:r>
            <w:r w:rsidR="00091C7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91C75" w:rsidRPr="00091C7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традиции.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091C75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91C7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091C75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091C75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091C75" w:rsidRDefault="0051491C" w:rsidP="0051491C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091C7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</w:t>
            </w:r>
            <w:r w:rsidRPr="00091C75">
              <w:rPr>
                <w:lang w:val="ru-RU"/>
              </w:rPr>
              <w:br/>
            </w:r>
            <w:r w:rsidRPr="00091C7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51491C" w:rsidRPr="00091C75" w:rsidTr="0051491C">
        <w:trPr>
          <w:trHeight w:hRule="exact" w:val="70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091C75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91C7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091C75" w:rsidRDefault="00091C75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Входная контрольная работа.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091C75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91C7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091C75" w:rsidRDefault="00091C75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091C75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091C75" w:rsidRDefault="0051491C" w:rsidP="0051491C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091C7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</w:t>
            </w:r>
            <w:r w:rsidRPr="00091C75">
              <w:rPr>
                <w:lang w:val="ru-RU"/>
              </w:rPr>
              <w:br/>
            </w:r>
            <w:r w:rsidRPr="00091C7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51491C" w:rsidTr="0051491C">
        <w:trPr>
          <w:trHeight w:hRule="exact" w:val="70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091C75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91C7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375423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91620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Конфликтные ситуации и способы их решения.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Tr="0051491C">
        <w:trPr>
          <w:trHeight w:hRule="exact" w:val="71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Любимые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занятия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членов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семьи.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Tr="0051491C">
        <w:trPr>
          <w:trHeight w:hRule="exact" w:val="69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Общение в семье.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091C75" w:rsidRDefault="00091C75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0,25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Tr="0051491C">
        <w:trPr>
          <w:trHeight w:hRule="exact" w:val="72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Взаимоотношения с друзьями.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Tr="0051491C">
        <w:trPr>
          <w:trHeight w:hRule="exact" w:val="719"/>
        </w:trPr>
        <w:tc>
          <w:tcPr>
            <w:tcW w:w="5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26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На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улице с друзьями.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100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100" w:after="0" w:line="230" w:lineRule="auto"/>
              <w:ind w:left="72"/>
            </w:pPr>
          </w:p>
        </w:tc>
        <w:tc>
          <w:tcPr>
            <w:tcW w:w="269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100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Tr="0051491C">
        <w:trPr>
          <w:trHeight w:hRule="exact" w:val="69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Внешность.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Tr="0051491C">
        <w:trPr>
          <w:trHeight w:hRule="exact" w:val="70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Отрицательные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качества.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Tr="0051491C">
        <w:trPr>
          <w:trHeight w:hRule="exact" w:val="70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7527D1" w:rsidRDefault="0051491C" w:rsidP="0051491C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Характер.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Tr="0051491C">
        <w:trPr>
          <w:trHeight w:hRule="exact" w:val="71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FF32B6" w:rsidRDefault="0051491C" w:rsidP="0051491C">
            <w:pPr>
              <w:autoSpaceDE w:val="0"/>
              <w:autoSpaceDN w:val="0"/>
              <w:spacing w:before="98" w:after="0" w:line="271" w:lineRule="auto"/>
              <w:ind w:left="72" w:right="1152"/>
              <w:rPr>
                <w:lang w:val="ru-RU"/>
              </w:rPr>
            </w:pPr>
            <w:r w:rsidRPr="0091620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Досу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 и увлечения. Свободное время.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091C75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Tr="0051491C">
        <w:trPr>
          <w:trHeight w:hRule="exact" w:val="70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FF32B6" w:rsidRDefault="0051491C" w:rsidP="0051491C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FF32B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День рождения.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7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Tr="0051491C">
        <w:trPr>
          <w:trHeight w:hRule="exact" w:val="69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Чтение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книг.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Tr="0051491C">
        <w:trPr>
          <w:trHeight w:hRule="exact" w:val="72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Увлечения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моих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друзей.</w:t>
            </w:r>
          </w:p>
          <w:p w:rsidR="00091C75" w:rsidRDefault="00091C75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Музыка.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Tr="0051491C">
        <w:trPr>
          <w:trHeight w:hRule="exact" w:val="70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091C75" w:rsidRDefault="00091C75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Контрольная работа за 1 четверть.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RPr="00FF32B6" w:rsidTr="0051491C">
        <w:trPr>
          <w:trHeight w:hRule="exact" w:val="99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Активные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виды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отдыха.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FF32B6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FF32B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FF32B6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FF32B6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FF32B6" w:rsidRDefault="0051491C" w:rsidP="0051491C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FF32B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</w:t>
            </w:r>
            <w:r w:rsidRPr="00FF32B6">
              <w:rPr>
                <w:lang w:val="ru-RU"/>
              </w:rPr>
              <w:br/>
            </w:r>
            <w:r w:rsidRPr="00FF32B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51491C" w:rsidRPr="00FF32B6" w:rsidTr="0051491C">
        <w:trPr>
          <w:trHeight w:hRule="exact" w:val="71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FF32B6" w:rsidRDefault="0051491C" w:rsidP="0051491C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FF32B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17.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D50745" w:rsidRDefault="0051491C" w:rsidP="0051491C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  <w:r>
              <w:rPr>
                <w:lang w:val="ru-RU"/>
              </w:rPr>
              <w:t>Наше хобби.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FF32B6" w:rsidRDefault="0051491C" w:rsidP="0051491C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FF32B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FF32B6" w:rsidRDefault="0051491C" w:rsidP="0051491C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FF32B6" w:rsidRDefault="00091C75" w:rsidP="0051491C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0,25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FF32B6" w:rsidRDefault="0051491C" w:rsidP="0051491C">
            <w:pPr>
              <w:autoSpaceDE w:val="0"/>
              <w:autoSpaceDN w:val="0"/>
              <w:spacing w:before="100" w:after="0"/>
              <w:ind w:left="72"/>
              <w:rPr>
                <w:lang w:val="ru-RU"/>
              </w:rPr>
            </w:pPr>
            <w:r w:rsidRPr="00FF32B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</w:t>
            </w:r>
            <w:r w:rsidRPr="00FF32B6">
              <w:rPr>
                <w:lang w:val="ru-RU"/>
              </w:rPr>
              <w:br/>
            </w:r>
            <w:r w:rsidRPr="00FF32B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51491C" w:rsidTr="0051491C">
        <w:trPr>
          <w:trHeight w:hRule="exact" w:val="71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18.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1E1499" w:rsidRDefault="0051491C" w:rsidP="0051491C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Времена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года.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RPr="009003EC" w:rsidTr="0051491C">
        <w:trPr>
          <w:trHeight w:hRule="exact" w:val="70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9003E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Здоровый образ жизни.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9003E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9003E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9003E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9003E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9003EC" w:rsidRDefault="0051491C" w:rsidP="0051491C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9003E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</w:t>
            </w:r>
            <w:r w:rsidRPr="009003EC">
              <w:rPr>
                <w:lang w:val="ru-RU"/>
              </w:rPr>
              <w:br/>
            </w:r>
            <w:r w:rsidRPr="009003E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51491C" w:rsidTr="0051491C">
        <w:trPr>
          <w:trHeight w:hRule="exact" w:val="71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9003E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9003E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20.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9003E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9003E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Вредные привычки.</w:t>
            </w:r>
            <w:r w:rsidRPr="0091620F">
              <w:rPr>
                <w:lang w:val="ru-RU"/>
              </w:rPr>
              <w:br/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9003E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9003E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9003E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9003E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/>
              <w:ind w:left="72"/>
            </w:pPr>
            <w:r w:rsidRPr="009003E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</w:t>
            </w:r>
            <w:r w:rsidRPr="009003EC">
              <w:rPr>
                <w:lang w:val="ru-RU"/>
              </w:rPr>
              <w:br/>
            </w:r>
            <w:r w:rsidRPr="009003E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оль;</w:t>
            </w:r>
          </w:p>
        </w:tc>
      </w:tr>
      <w:tr w:rsidR="0051491C" w:rsidTr="0051491C">
        <w:trPr>
          <w:trHeight w:hRule="exact" w:val="69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Здоровье. Болезни.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Tr="0051491C">
        <w:trPr>
          <w:trHeight w:hRule="exact" w:val="70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0A72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 врача. </w:t>
            </w:r>
          </w:p>
          <w:p w:rsidR="0051491C" w:rsidRPr="009003E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A72D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Навестить больного друга.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7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RPr="009003EC" w:rsidTr="0051491C">
        <w:trPr>
          <w:trHeight w:hRule="exact" w:val="83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0A72D6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Р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ежим труда и отдыха.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9003E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9003E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9003E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9003EC" w:rsidRDefault="00091C75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0,25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9003EC" w:rsidRDefault="0051491C" w:rsidP="0051491C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9003E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</w:t>
            </w:r>
            <w:r w:rsidRPr="009003EC">
              <w:rPr>
                <w:lang w:val="ru-RU"/>
              </w:rPr>
              <w:br/>
            </w:r>
            <w:r w:rsidRPr="009003E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51491C" w:rsidRPr="006657ED" w:rsidTr="0051491C">
        <w:trPr>
          <w:trHeight w:hRule="exact" w:val="71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9003E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9003E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24.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9003E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9003E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Правильный перекус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91620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сбалансированное питание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9003E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9003E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9003E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9003E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6657ED" w:rsidRDefault="0051491C" w:rsidP="0051491C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9003E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Устны</w:t>
            </w:r>
            <w:r w:rsidRPr="006657E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й опрос; </w:t>
            </w:r>
            <w:r w:rsidRPr="006657ED">
              <w:rPr>
                <w:lang w:val="ru-RU"/>
              </w:rPr>
              <w:br/>
            </w:r>
            <w:r w:rsidRPr="006657E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51491C" w:rsidRPr="006657ED" w:rsidTr="0051491C">
        <w:trPr>
          <w:trHeight w:hRule="exact" w:val="82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6657ED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657E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25.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91620F" w:rsidRDefault="0051491C" w:rsidP="0051491C">
            <w:pPr>
              <w:autoSpaceDE w:val="0"/>
              <w:autoSpaceDN w:val="0"/>
              <w:spacing w:before="70" w:after="0" w:line="230" w:lineRule="auto"/>
              <w:rPr>
                <w:lang w:val="ru-RU"/>
              </w:rPr>
            </w:pPr>
            <w:r>
              <w:rPr>
                <w:lang w:val="ru-RU"/>
              </w:rPr>
              <w:t>В магазин за покупками.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6657ED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657E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2265F7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6657ED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6657ED" w:rsidRDefault="0051491C" w:rsidP="0051491C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6657E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</w:t>
            </w:r>
            <w:r w:rsidRPr="006657ED">
              <w:rPr>
                <w:lang w:val="ru-RU"/>
              </w:rPr>
              <w:br/>
            </w:r>
            <w:r w:rsidRPr="006657E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51491C" w:rsidTr="0051491C">
        <w:trPr>
          <w:trHeight w:hRule="exact" w:val="73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6657ED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657ED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26.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5D5E8A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Продукты питания.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091C75" w:rsidRDefault="00091C75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0,25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Tr="0051491C">
        <w:trPr>
          <w:trHeight w:hRule="exact" w:val="78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Одежда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 обувь.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7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Tr="0051491C">
        <w:trPr>
          <w:trHeight w:hRule="exact" w:val="699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Молодёжная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мода.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/>
              <w:ind w:left="156" w:hanging="15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Tr="0051491C">
        <w:trPr>
          <w:trHeight w:hRule="exact" w:val="70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7641CC" w:rsidRDefault="0051491C" w:rsidP="0051491C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91620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Школа, школьная 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форма.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091C75" w:rsidRDefault="00091C75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0,25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/>
              <w:ind w:left="156" w:hanging="15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Tr="0051491C">
        <w:trPr>
          <w:trHeight w:hRule="exact" w:val="69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Расписание. Школьныепредметы.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RPr="002A7211" w:rsidTr="0051491C">
        <w:trPr>
          <w:trHeight w:hRule="exact" w:val="71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Школьные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принадлежности.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2A7211" w:rsidRDefault="0051491C" w:rsidP="0051491C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Tr="0051491C">
        <w:trPr>
          <w:trHeight w:hRule="exact" w:val="69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091C75" w:rsidRDefault="00091C75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Контрольная работа за 2 четверть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2A7211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78" w:lineRule="auto"/>
              <w:ind w:left="72"/>
            </w:pPr>
            <w:r w:rsidRPr="002A7211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Контрольная работа;</w:t>
            </w:r>
          </w:p>
        </w:tc>
      </w:tr>
      <w:tr w:rsidR="0051491C" w:rsidTr="0051491C">
        <w:trPr>
          <w:trHeight w:hRule="exact" w:val="70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Классный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кабинет.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091C75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Tr="0051491C">
        <w:trPr>
          <w:trHeight w:hRule="exact" w:val="70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Дни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недели.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Tr="0051491C">
        <w:trPr>
          <w:trHeight w:hRule="exact" w:val="71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Распорядок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школьного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дня.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Tr="0051491C">
        <w:trPr>
          <w:trHeight w:hRule="exact" w:val="78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Школьные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правила.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Tr="0051491C">
        <w:trPr>
          <w:trHeight w:hRule="exact" w:val="71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91620F" w:rsidRDefault="0051491C" w:rsidP="0051491C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91620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Переписка с зарубежными сверстниками. Мои </w:t>
            </w:r>
            <w:r w:rsidRPr="0091620F">
              <w:rPr>
                <w:lang w:val="ru-RU"/>
              </w:rPr>
              <w:br/>
            </w:r>
            <w:r w:rsidRPr="0091620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одноклассники.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100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091C75" w:rsidRDefault="00091C75" w:rsidP="0051491C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0,25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100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Tr="0051491C">
        <w:trPr>
          <w:trHeight w:hRule="exact" w:val="70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Английская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школа.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Tr="0051491C">
        <w:trPr>
          <w:trHeight w:hRule="exact" w:val="71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Каникулы. В турагентстве.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Tr="0051491C">
        <w:trPr>
          <w:trHeight w:hRule="exact" w:val="86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40.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Виды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путешествий.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Tr="0051491C">
        <w:trPr>
          <w:trHeight w:hRule="exact" w:val="71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Достопримечательности. 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Экстримальный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туризм.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Tr="0051491C">
        <w:trPr>
          <w:trHeight w:hRule="exact" w:val="71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91620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Путешествия.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Экскурсия.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091C75" w:rsidRDefault="00091C75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0,25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7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Tr="0051491C">
        <w:trPr>
          <w:trHeight w:hRule="exact" w:val="70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91620F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91620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Природа. Погода.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Tr="0051491C">
        <w:trPr>
          <w:trHeight w:hRule="exact" w:val="71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2F0913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В зоопарке.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Tr="0051491C">
        <w:trPr>
          <w:trHeight w:hRule="exact" w:val="72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 ферме.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Tr="0051491C">
        <w:trPr>
          <w:trHeight w:hRule="exact" w:val="83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На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море. В лагере.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Tr="0051491C">
        <w:trPr>
          <w:trHeight w:hRule="exact" w:val="84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Флора и фауна.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100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100" w:after="0" w:line="230" w:lineRule="auto"/>
              <w:ind w:left="72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100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RPr="00082706" w:rsidTr="0051491C">
        <w:trPr>
          <w:trHeight w:hRule="exact" w:val="72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Природа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России и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Великобритании.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082706" w:rsidRDefault="0051491C" w:rsidP="0051491C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08270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</w:t>
            </w:r>
            <w:r w:rsidRPr="00082706">
              <w:rPr>
                <w:lang w:val="ru-RU"/>
              </w:rPr>
              <w:br/>
            </w:r>
            <w:r w:rsidRPr="0008270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51491C" w:rsidRPr="00082706" w:rsidTr="0051491C">
        <w:trPr>
          <w:trHeight w:hRule="exact" w:val="70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082706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8270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49.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082706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9003E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Проблемы экологии.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082706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8270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082706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082706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082706" w:rsidRDefault="0051491C" w:rsidP="0051491C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08270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</w:t>
            </w:r>
            <w:r w:rsidRPr="00082706">
              <w:rPr>
                <w:lang w:val="ru-RU"/>
              </w:rPr>
              <w:br/>
            </w:r>
            <w:r w:rsidRPr="0008270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51491C" w:rsidTr="0051491C">
        <w:trPr>
          <w:trHeight w:hRule="exact" w:val="69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082706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82706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50.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91620F" w:rsidRDefault="0051491C" w:rsidP="0051491C">
            <w:pPr>
              <w:autoSpaceDE w:val="0"/>
              <w:autoSpaceDN w:val="0"/>
              <w:spacing w:before="100" w:after="0"/>
              <w:ind w:left="72" w:right="144"/>
              <w:rPr>
                <w:lang w:val="ru-RU"/>
              </w:rPr>
            </w:pPr>
            <w:r w:rsidRPr="0091620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Жизнь в городе и 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 сельской местности.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091C75" w:rsidRDefault="00091C75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0,25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Tr="0051491C">
        <w:trPr>
          <w:trHeight w:hRule="exact" w:val="72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F30469" w:rsidRDefault="00091C75" w:rsidP="0051491C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  <w:r>
              <w:rPr>
                <w:lang w:val="ru-RU"/>
              </w:rPr>
              <w:t>Контрольная работа за 3 четверть.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091C75" w:rsidRDefault="00091C75" w:rsidP="0051491C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Контрольная работа;</w:t>
            </w:r>
          </w:p>
        </w:tc>
      </w:tr>
      <w:tr w:rsidR="0051491C" w:rsidRPr="00091C75" w:rsidTr="0051491C">
        <w:trPr>
          <w:trHeight w:hRule="exact" w:val="702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F30469" w:rsidRDefault="00091C75" w:rsidP="0051491C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91C7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Транспорт.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Города.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091C75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91C7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091C75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091C75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091C75" w:rsidRDefault="0051491C" w:rsidP="0051491C">
            <w:pPr>
              <w:autoSpaceDE w:val="0"/>
              <w:autoSpaceDN w:val="0"/>
              <w:spacing w:before="98" w:after="0" w:line="278" w:lineRule="auto"/>
              <w:ind w:left="72"/>
              <w:rPr>
                <w:lang w:val="ru-RU"/>
              </w:rPr>
            </w:pPr>
            <w:r w:rsidRPr="00091C7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</w:t>
            </w:r>
            <w:r w:rsidRPr="00091C75">
              <w:rPr>
                <w:lang w:val="ru-RU"/>
              </w:rPr>
              <w:br/>
            </w:r>
            <w:r w:rsidRPr="00091C7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51491C" w:rsidRPr="00091C75" w:rsidTr="0051491C">
        <w:trPr>
          <w:trHeight w:hRule="exact" w:val="71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091C75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91C7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53.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F30469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091C7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Ландшафт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91C7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моего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91C75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города.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F30469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F304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F30469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F30469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F30469" w:rsidRDefault="0051491C" w:rsidP="0051491C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F304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</w:t>
            </w:r>
            <w:r w:rsidRPr="00F30469">
              <w:rPr>
                <w:lang w:val="ru-RU"/>
              </w:rPr>
              <w:br/>
            </w:r>
            <w:r w:rsidRPr="00F304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51491C" w:rsidRPr="00F30469" w:rsidTr="0051491C">
        <w:trPr>
          <w:trHeight w:hRule="exact" w:val="71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F30469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F304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54.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F30469" w:rsidRDefault="0051491C" w:rsidP="0051491C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  <w:r>
              <w:rPr>
                <w:lang w:val="ru-RU"/>
              </w:rPr>
              <w:t>Сельская местность.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F30469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F304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F30469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F30469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F30469" w:rsidRDefault="0051491C" w:rsidP="0051491C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F304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</w:t>
            </w:r>
            <w:r w:rsidRPr="00F30469">
              <w:rPr>
                <w:lang w:val="ru-RU"/>
              </w:rPr>
              <w:br/>
            </w:r>
            <w:r w:rsidRPr="00F304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51491C" w:rsidTr="0051491C">
        <w:trPr>
          <w:trHeight w:hRule="exact" w:val="71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F30469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F304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55.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F30469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На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ферме.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Tr="0051491C">
        <w:trPr>
          <w:trHeight w:hRule="exact" w:val="715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 w:rsidRPr="00F30469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 вокруг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меня.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Tr="0051491C">
        <w:trPr>
          <w:trHeight w:hRule="exact" w:val="1014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74" w:lineRule="auto"/>
              <w:ind w:left="72" w:right="432"/>
            </w:pPr>
            <w:r w:rsidRPr="0091620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языка. 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Столицы.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100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091C75" w:rsidRDefault="00091C75" w:rsidP="0051491C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0,25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100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Tr="0051491C">
        <w:trPr>
          <w:trHeight w:hRule="exact" w:val="69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826A32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Как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пройти…?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Tr="0051491C">
        <w:trPr>
          <w:trHeight w:hRule="exact" w:val="72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826A32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Города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России.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Tr="0051491C">
        <w:trPr>
          <w:trHeight w:hRule="exact" w:val="701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826A32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826A3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Лондон. 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Достопримечательности.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091C75" w:rsidRDefault="00091C75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0,25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RPr="00323564" w:rsidTr="0051491C">
        <w:trPr>
          <w:trHeight w:hRule="exact" w:val="69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61.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A04C7E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Музеи. 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Театры.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323564" w:rsidRDefault="0051491C" w:rsidP="0051491C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32356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</w:t>
            </w:r>
            <w:r w:rsidRPr="00323564">
              <w:rPr>
                <w:lang w:val="ru-RU"/>
              </w:rPr>
              <w:br/>
            </w:r>
            <w:r w:rsidRPr="0032356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51491C" w:rsidRPr="00323564" w:rsidTr="0051491C">
        <w:trPr>
          <w:trHeight w:hRule="exact" w:val="72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323564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32356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62.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A04C7E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Обычаи и т</w:t>
            </w:r>
            <w:r w:rsidRPr="0032356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радиции.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323564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32356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323564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323564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323564" w:rsidRDefault="0051491C" w:rsidP="0051491C">
            <w:pPr>
              <w:autoSpaceDE w:val="0"/>
              <w:autoSpaceDN w:val="0"/>
              <w:spacing w:before="98" w:after="0" w:line="278" w:lineRule="auto"/>
              <w:ind w:left="72"/>
              <w:rPr>
                <w:lang w:val="ru-RU"/>
              </w:rPr>
            </w:pPr>
            <w:r w:rsidRPr="0032356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опрос; </w:t>
            </w:r>
            <w:r w:rsidRPr="00323564">
              <w:rPr>
                <w:lang w:val="ru-RU"/>
              </w:rPr>
              <w:br/>
            </w:r>
            <w:r w:rsidRPr="0032356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Письменный контроль;</w:t>
            </w:r>
          </w:p>
        </w:tc>
      </w:tr>
      <w:tr w:rsidR="0051491C" w:rsidTr="0051491C">
        <w:trPr>
          <w:trHeight w:hRule="exact" w:val="71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323564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323564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63.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A04C7E" w:rsidRDefault="0051491C" w:rsidP="0051491C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  <w:r>
              <w:rPr>
                <w:lang w:val="ru-RU"/>
              </w:rPr>
              <w:t xml:space="preserve"> США, города, достопримечательности.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Tr="0051491C">
        <w:trPr>
          <w:trHeight w:hRule="exact" w:val="110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160AF5" w:rsidRDefault="0051491C" w:rsidP="0051491C">
            <w:pPr>
              <w:autoSpaceDE w:val="0"/>
              <w:autoSpaceDN w:val="0"/>
              <w:spacing w:before="100" w:after="0"/>
              <w:ind w:left="72" w:right="288"/>
              <w:rPr>
                <w:lang w:val="ru-RU"/>
              </w:rPr>
            </w:pPr>
            <w:r w:rsidRPr="0091620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Выдающиеся люди родной с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траны и стран изучаемого языка.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Tr="0051491C">
        <w:trPr>
          <w:trHeight w:hRule="exact" w:val="708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Великие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поэты, писатели.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091C75" w:rsidRDefault="00091C75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0,25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Tr="0051491C">
        <w:trPr>
          <w:trHeight w:hRule="exact" w:val="84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Спортсмены.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FF4261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FF4261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FF4261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Tr="0051491C">
        <w:trPr>
          <w:trHeight w:hRule="exact" w:val="78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Музыканты.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FF4261" w:rsidRDefault="0051491C" w:rsidP="0051491C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FF4261" w:rsidRDefault="0051491C" w:rsidP="0051491C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FF4261" w:rsidRDefault="0051491C" w:rsidP="0051491C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51491C" w:rsidTr="0051491C">
        <w:trPr>
          <w:trHeight w:hRule="exact" w:val="46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091C75" w:rsidRDefault="00091C75" w:rsidP="0051491C">
            <w:pPr>
              <w:autoSpaceDE w:val="0"/>
              <w:autoSpaceDN w:val="0"/>
              <w:spacing w:before="98" w:after="0" w:line="230" w:lineRule="auto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Контрольная работа за 4 четверть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FF4261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FF4261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FF4261" w:rsidRDefault="0051491C" w:rsidP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Default="0051491C" w:rsidP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51491C" w:rsidTr="0051491C">
        <w:trPr>
          <w:trHeight w:hRule="exact" w:val="810"/>
        </w:trPr>
        <w:tc>
          <w:tcPr>
            <w:tcW w:w="3827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91620F" w:rsidRDefault="0051491C" w:rsidP="0051491C">
            <w:pPr>
              <w:autoSpaceDE w:val="0"/>
              <w:autoSpaceDN w:val="0"/>
              <w:spacing w:before="100" w:after="0" w:line="262" w:lineRule="auto"/>
              <w:ind w:left="72" w:right="288"/>
              <w:rPr>
                <w:lang w:val="ru-RU"/>
              </w:rPr>
            </w:pPr>
            <w:r w:rsidRPr="0091620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FF4261" w:rsidRDefault="0051491C" w:rsidP="0051491C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11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FF4261" w:rsidRDefault="0051491C" w:rsidP="0051491C">
            <w:pPr>
              <w:autoSpaceDE w:val="0"/>
              <w:autoSpaceDN w:val="0"/>
              <w:spacing w:before="100" w:after="0" w:line="230" w:lineRule="auto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686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1491C" w:rsidRPr="00091C75" w:rsidRDefault="00091C75" w:rsidP="0051491C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,75</w:t>
            </w:r>
          </w:p>
        </w:tc>
      </w:tr>
    </w:tbl>
    <w:p w:rsidR="009C5855" w:rsidRDefault="009C5855"/>
    <w:p w:rsidR="0051491C" w:rsidRDefault="0051491C">
      <w:pPr>
        <w:sectPr w:rsidR="0051491C">
          <w:pgSz w:w="11900" w:h="16840"/>
          <w:pgMar w:top="284" w:right="650" w:bottom="3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5855" w:rsidRDefault="009C5855">
      <w:pPr>
        <w:autoSpaceDE w:val="0"/>
        <w:autoSpaceDN w:val="0"/>
        <w:spacing w:after="66" w:line="220" w:lineRule="exact"/>
      </w:pPr>
    </w:p>
    <w:p w:rsidR="009C5855" w:rsidRDefault="0051491C">
      <w:pPr>
        <w:autoSpaceDE w:val="0"/>
        <w:autoSpaceDN w:val="0"/>
        <w:spacing w:before="218" w:after="14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6 КЛАСС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766"/>
        <w:gridCol w:w="4020"/>
        <w:gridCol w:w="1190"/>
      </w:tblGrid>
      <w:tr w:rsidR="009C5855">
        <w:trPr>
          <w:trHeight w:hRule="exact" w:val="492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47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71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</w:p>
        </w:tc>
      </w:tr>
      <w:tr w:rsidR="009C5855">
        <w:trPr>
          <w:trHeight w:hRule="exact" w:val="1774"/>
        </w:trPr>
        <w:tc>
          <w:tcPr>
            <w:tcW w:w="264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5855" w:rsidRDefault="009C5855"/>
        </w:tc>
        <w:tc>
          <w:tcPr>
            <w:tcW w:w="264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5855" w:rsidRDefault="009C5855"/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264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C5855" w:rsidRDefault="009C5855"/>
        </w:tc>
      </w:tr>
    </w:tbl>
    <w:p w:rsidR="009C5855" w:rsidRDefault="009C5855">
      <w:pPr>
        <w:autoSpaceDE w:val="0"/>
        <w:autoSpaceDN w:val="0"/>
        <w:spacing w:after="0" w:line="14" w:lineRule="exact"/>
      </w:pPr>
    </w:p>
    <w:p w:rsidR="009C5855" w:rsidRDefault="009C5855">
      <w:pPr>
        <w:sectPr w:rsidR="009C5855">
          <w:pgSz w:w="11900" w:h="16840"/>
          <w:pgMar w:top="284" w:right="650" w:bottom="0" w:left="666" w:header="720" w:footer="720" w:gutter="0"/>
          <w:cols w:space="720" w:equalWidth="0">
            <w:col w:w="10584" w:space="0"/>
          </w:cols>
          <w:docGrid w:linePitch="360"/>
        </w:sect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766"/>
        <w:gridCol w:w="732"/>
        <w:gridCol w:w="1620"/>
        <w:gridCol w:w="1668"/>
        <w:gridCol w:w="1190"/>
      </w:tblGrid>
      <w:tr w:rsidR="009C5855">
        <w:trPr>
          <w:trHeight w:hRule="exact" w:val="1374"/>
        </w:trPr>
        <w:tc>
          <w:tcPr>
            <w:tcW w:w="57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4766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402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912"/>
        </w:trPr>
        <w:tc>
          <w:tcPr>
            <w:tcW w:w="17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855" w:rsidRDefault="009C5855"/>
        </w:tc>
        <w:tc>
          <w:tcPr>
            <w:tcW w:w="17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855" w:rsidRDefault="009C5855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7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855" w:rsidRDefault="009C5855"/>
        </w:tc>
      </w:tr>
      <w:tr w:rsidR="009C58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Взаимоотношения в семье и с друзьями. Семейные праздники. Семейные праздники.</w:t>
            </w:r>
          </w:p>
          <w:p w:rsidR="009C5855" w:rsidRPr="0051491C" w:rsidRDefault="0051491C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 сентября в моей семье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Моя семья. Взаимоотношения в семье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Обязанности по дому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Правила поведения дома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Семейные праздники. День рождения лучшего друга/подруги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изучаемого языка.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Их географическое положение,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столицы.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Английские праздники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62" w:lineRule="auto"/>
              <w:ind w:left="72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Жизнь в городе и сельской местности.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Виды домов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Школа. Взаимоотношения с друзьями.</w:t>
            </w:r>
          </w:p>
          <w:p w:rsidR="009C5855" w:rsidRPr="0051491C" w:rsidRDefault="0051491C">
            <w:pPr>
              <w:autoSpaceDE w:val="0"/>
              <w:autoSpaceDN w:val="0"/>
              <w:spacing w:before="70" w:after="0" w:line="262" w:lineRule="auto"/>
              <w:ind w:left="72" w:right="144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Межличностные отношения с друзьями и в школе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Внешность и характер человека. Внешность членов моей семьи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Моя семья. Характер членов моей семьи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Мой друг/подруга: внешность и характер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Мой любимый актер/актриса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Мои любимые литературные герои.</w:t>
            </w:r>
          </w:p>
          <w:p w:rsidR="009C5855" w:rsidRPr="0051491C" w:rsidRDefault="0051491C">
            <w:pPr>
              <w:autoSpaceDE w:val="0"/>
              <w:autoSpaceDN w:val="0"/>
              <w:spacing w:before="72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Переписка с зарубежными сверстниками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Мои любимые книги/журналы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Посещение театра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Кино. Посещение кинотеатра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Хобби моих друзей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Кружки по интересам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Спорт как хобби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Как выбирать хобби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22.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62" w:lineRule="auto"/>
              <w:ind w:left="72" w:right="864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Магазины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</w:tbl>
    <w:p w:rsidR="009C5855" w:rsidRDefault="009C5855">
      <w:pPr>
        <w:autoSpaceDE w:val="0"/>
        <w:autoSpaceDN w:val="0"/>
        <w:spacing w:after="0" w:line="14" w:lineRule="exact"/>
      </w:pPr>
    </w:p>
    <w:p w:rsidR="009C5855" w:rsidRDefault="009C5855">
      <w:pPr>
        <w:sectPr w:rsidR="009C5855">
          <w:pgSz w:w="11900" w:h="16840"/>
          <w:pgMar w:top="0" w:right="650" w:bottom="41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5855" w:rsidRDefault="009C58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766"/>
        <w:gridCol w:w="732"/>
        <w:gridCol w:w="1620"/>
        <w:gridCol w:w="1668"/>
        <w:gridCol w:w="1190"/>
      </w:tblGrid>
      <w:tr w:rsidR="009C5855">
        <w:trPr>
          <w:trHeight w:hRule="exact" w:val="57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30" w:lineRule="auto"/>
              <w:jc w:val="center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Продукты питания и продуктовые магазины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Одежда для детей и взрослых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Обувь для школы, отдыха и спорта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Взаимоотношения в семье и с друзьями. Внешность и характер. Досуг и увлечения.</w:t>
            </w:r>
          </w:p>
          <w:p w:rsidR="009C5855" w:rsidRDefault="0051491C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Покупки. Обобщение и контроль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предметы, любимый предмет, правила поведения в школе.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47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100" w:after="0" w:line="262" w:lineRule="auto"/>
              <w:ind w:left="72" w:right="288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Переписка с зарубежными сверстниками. Школьные предметы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Школьная жизнь. Переписка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Правила поведения на уроке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Школьная форма: за и против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Мероприятия в школе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Мои одноклассники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62" w:lineRule="auto"/>
              <w:ind w:left="72" w:right="288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Страна/страны изучаемого языка и родная страна.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Английская школа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right="288"/>
              <w:jc w:val="center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Переписка с зарубежными сверстниками. Переписка с зарубежными сверстниками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отдыха, фитнес, сбалансированное питание.</w:t>
            </w:r>
          </w:p>
          <w:p w:rsidR="009C5855" w:rsidRDefault="0051491C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Мой распорядок дня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Активный образ жизни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Занятия спортом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Спорт в Великобритании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Полезная еда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Отказ от фастфуда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Режим питания и здоровая еда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Русская кухня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Английская кухня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Праздничный обед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Семейные праздники. Новый год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</w:tbl>
    <w:p w:rsidR="009C5855" w:rsidRDefault="009C5855">
      <w:pPr>
        <w:autoSpaceDE w:val="0"/>
        <w:autoSpaceDN w:val="0"/>
        <w:spacing w:after="0" w:line="14" w:lineRule="exact"/>
      </w:pPr>
    </w:p>
    <w:p w:rsidR="009C5855" w:rsidRDefault="009C5855">
      <w:pPr>
        <w:sectPr w:rsidR="009C5855">
          <w:pgSz w:w="11900" w:h="16840"/>
          <w:pgMar w:top="284" w:right="650" w:bottom="67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5855" w:rsidRDefault="009C58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766"/>
        <w:gridCol w:w="732"/>
        <w:gridCol w:w="1620"/>
        <w:gridCol w:w="1668"/>
        <w:gridCol w:w="1190"/>
      </w:tblGrid>
      <w:tr w:rsidR="009C5855">
        <w:trPr>
          <w:trHeight w:hRule="exact" w:val="91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62" w:lineRule="auto"/>
              <w:ind w:left="72" w:right="288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Зимние каникулы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71" w:lineRule="auto"/>
              <w:ind w:left="72" w:right="432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Виды отдыха. Досуг и увлечения/хобби современного подростка.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Зимние виды спорта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Школа, школьная жизнь. Переписка с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зарубежными сверстниками. Здоровый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образ жизни. Новый год.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Зимние каникулы.</w:t>
            </w:r>
          </w:p>
          <w:p w:rsidR="009C5855" w:rsidRDefault="0051491C">
            <w:pPr>
              <w:autoSpaceDE w:val="0"/>
              <w:autoSpaceDN w:val="0"/>
              <w:spacing w:before="72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71" w:lineRule="auto"/>
              <w:ind w:left="72" w:right="432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Досуг и увлечения/хобби современного подростка (чтение, кино, театр, спорт).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 каких профессиях мечтают подростки?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Путешествия по России и зарубежным странам.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Путешествия. Приключения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Путешествия. Кемпинг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Путешествия. Походы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Путешествия. Снаряжение, обувь, одежда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Природа: дикие и домашние животные.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Климат, погода. Чудеса природы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Национальный парк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Природа разных стран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Климат России и Великобритании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Как дикие животные стали домашними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Исчезающие животные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Красная книга животных России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Зачем нужны зоопарки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Жизнь в городе и сельской местности.</w:t>
            </w:r>
          </w:p>
          <w:p w:rsidR="009C5855" w:rsidRPr="0051491C" w:rsidRDefault="0051491C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Описание родного города/села. Транспорт.</w:t>
            </w:r>
          </w:p>
          <w:p w:rsidR="009C5855" w:rsidRPr="0051491C" w:rsidRDefault="0051491C">
            <w:pPr>
              <w:autoSpaceDE w:val="0"/>
              <w:autoSpaceDN w:val="0"/>
              <w:spacing w:before="70" w:after="0" w:line="262" w:lineRule="auto"/>
              <w:ind w:left="72" w:right="1008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Плюсы и минусы жизни в сельской местности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Жизнь в городе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Родной город/родное село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 деревне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Моя улица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Чем знаменит мой город/регион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</w:tbl>
    <w:p w:rsidR="009C5855" w:rsidRDefault="009C5855">
      <w:pPr>
        <w:autoSpaceDE w:val="0"/>
        <w:autoSpaceDN w:val="0"/>
        <w:spacing w:after="0" w:line="14" w:lineRule="exact"/>
      </w:pPr>
    </w:p>
    <w:p w:rsidR="009C5855" w:rsidRDefault="009C5855">
      <w:pPr>
        <w:sectPr w:rsidR="009C5855">
          <w:pgSz w:w="11900" w:h="16840"/>
          <w:pgMar w:top="284" w:right="650" w:bottom="49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5855" w:rsidRDefault="009C58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766"/>
        <w:gridCol w:w="732"/>
        <w:gridCol w:w="1620"/>
        <w:gridCol w:w="1668"/>
        <w:gridCol w:w="1190"/>
      </w:tblGrid>
      <w:tr w:rsidR="009C5855">
        <w:trPr>
          <w:trHeight w:hRule="exact" w:val="91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69.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Выдающиеся люди родной страны.</w:t>
            </w:r>
          </w:p>
          <w:p w:rsidR="009C5855" w:rsidRPr="0051491C" w:rsidRDefault="0051491C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Знаменитые люди моего города/региона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70.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71" w:lineRule="auto"/>
              <w:ind w:left="72" w:right="288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Путешествия по России и зарубежным странам.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Путешествия. Исследования под водой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71.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Интересные путешествия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72.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Первооткрыватели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73.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Исследователи труднодоступных мест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74.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Интернет как источник информации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75.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Компьютерный класс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76.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Оснащение школы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77.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Междугородний транспорт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78.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Городской транспорт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79.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62" w:lineRule="auto"/>
              <w:ind w:left="72" w:right="144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Описание родного города/села. Транспорт.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80.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Российская Федерация и ее столица –Москва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81.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Флаги России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82.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Языки Российской Федерации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83.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84.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Соединенное Королевство Великобритании и Северной Ирландии и его столица –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Лондон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85.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62" w:lineRule="auto"/>
              <w:ind w:left="72" w:right="1440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Языки Великобритании. Флаги Великобритании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86.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Символы Великобритании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87.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Страна изучаемого языка. Шотландия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88.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Страна изучаемого языка. Уэльс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89.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Страна изучаемого языка. Северная Ирландия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90.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Страна изучаемого языка. Англия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91.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Великобритания: исторический портрет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92.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Россия: исторический портрет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</w:tbl>
    <w:p w:rsidR="009C5855" w:rsidRDefault="009C5855">
      <w:pPr>
        <w:autoSpaceDE w:val="0"/>
        <w:autoSpaceDN w:val="0"/>
        <w:spacing w:after="0" w:line="14" w:lineRule="exact"/>
      </w:pPr>
    </w:p>
    <w:p w:rsidR="009C5855" w:rsidRDefault="009C5855">
      <w:pPr>
        <w:sectPr w:rsidR="009C5855">
          <w:pgSz w:w="11900" w:h="16840"/>
          <w:pgMar w:top="284" w:right="650" w:bottom="67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5855" w:rsidRDefault="009C58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766"/>
        <w:gridCol w:w="732"/>
        <w:gridCol w:w="1620"/>
        <w:gridCol w:w="1668"/>
        <w:gridCol w:w="1190"/>
      </w:tblGrid>
      <w:tr w:rsidR="009C5855">
        <w:trPr>
          <w:trHeight w:hRule="exact" w:val="124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93.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71" w:lineRule="auto"/>
              <w:ind w:left="72" w:right="720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Соединенные Штаты Америки,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географическое положение, столица –Вашингтон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94.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США: население, языки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95.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1296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США: достопримечательности и культурные особенности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96.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Республика Ирландия: географическое положение, столица, языки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97.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Австралия: географическое положение, столица, языки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98.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71" w:lineRule="auto"/>
              <w:ind w:left="72" w:right="288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страны/стран изучаемого языка: писатели, поэты, ученые.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Выдающиеся люди.</w:t>
            </w:r>
          </w:p>
          <w:p w:rsidR="009C5855" w:rsidRDefault="0051491C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Писатели и поэты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99.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Выдающиеся люди. Ученые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100. 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Путешествия. Знаменитые путешественники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101.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Путешествия. Знаменитые путешественники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102.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Путешествия. Знаменитые путешественники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1440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</w:tbl>
    <w:p w:rsidR="009C5855" w:rsidRDefault="0051491C">
      <w:pPr>
        <w:autoSpaceDE w:val="0"/>
        <w:autoSpaceDN w:val="0"/>
        <w:spacing w:before="218" w:after="14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7 КЛАСС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766"/>
        <w:gridCol w:w="732"/>
        <w:gridCol w:w="1620"/>
        <w:gridCol w:w="1668"/>
        <w:gridCol w:w="1190"/>
      </w:tblGrid>
      <w:tr w:rsidR="009C5855">
        <w:trPr>
          <w:trHeight w:hRule="exact" w:val="492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4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71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</w:p>
        </w:tc>
      </w:tr>
      <w:tr w:rsidR="009C5855">
        <w:trPr>
          <w:trHeight w:hRule="exact" w:val="830"/>
        </w:trPr>
        <w:tc>
          <w:tcPr>
            <w:tcW w:w="1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855" w:rsidRDefault="009C5855"/>
        </w:tc>
        <w:tc>
          <w:tcPr>
            <w:tcW w:w="1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855" w:rsidRDefault="009C5855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855" w:rsidRDefault="009C5855"/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100" w:after="0" w:line="262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Взаимоотношения в семье и с друзьями. Семейные праздники. Обязанности по дому.</w:t>
            </w:r>
          </w:p>
          <w:p w:rsidR="009C5855" w:rsidRPr="0051491C" w:rsidRDefault="0051491C">
            <w:pPr>
              <w:autoSpaceDE w:val="0"/>
              <w:autoSpaceDN w:val="0"/>
              <w:spacing w:before="70" w:after="0" w:line="262" w:lineRule="auto"/>
              <w:ind w:left="72" w:right="720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Моя семья. Мои друзья. Отношения с родителями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Братья и сестры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Конфликты с друзьями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Как сгладить любой конфликт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Проблема взрослых и подростков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14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 w:right="432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Виды отдыха. Путешествия по России и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зарубежным странам.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Моя семья. Мои друзья. Каникулы с друзьями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</w:tbl>
    <w:p w:rsidR="009C5855" w:rsidRDefault="009C5855">
      <w:pPr>
        <w:autoSpaceDE w:val="0"/>
        <w:autoSpaceDN w:val="0"/>
        <w:spacing w:after="0" w:line="14" w:lineRule="exact"/>
      </w:pPr>
    </w:p>
    <w:p w:rsidR="009C5855" w:rsidRDefault="009C5855">
      <w:pPr>
        <w:sectPr w:rsidR="009C5855">
          <w:pgSz w:w="11900" w:h="16840"/>
          <w:pgMar w:top="284" w:right="650" w:bottom="40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5855" w:rsidRDefault="009C58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766"/>
        <w:gridCol w:w="732"/>
        <w:gridCol w:w="1620"/>
        <w:gridCol w:w="1668"/>
        <w:gridCol w:w="1190"/>
      </w:tblGrid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Обязанности по дому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Правила поведения дома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Мой кулинарный талант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День рождения лучшего друга/подруги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Межличностные отношения в школе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71" w:lineRule="auto"/>
              <w:ind w:left="72" w:right="432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Внешность и характер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человека/литературного персонажа.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Моя семья. Описание характера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Мои друзья. Отрицательные качества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Положительные черты характера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Внешность и характер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человека/литературного персонажа.</w:t>
            </w:r>
          </w:p>
          <w:p w:rsidR="009C5855" w:rsidRDefault="0051491C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81" w:lineRule="auto"/>
              <w:ind w:left="72" w:right="576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Досуг и увлечения/хобби современного подростка (чтение, кино, театр, музей, спорт, музыка).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Свободное время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современного подростка. Чтение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книг/журналов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Театр или кино?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Фанат спорта или лежебока?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Необычное хобби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Досуг и увлечения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Средства массовой информации (телевидение, журналы, Интернет).</w:t>
            </w:r>
          </w:p>
          <w:p w:rsidR="009C5855" w:rsidRPr="0051491C" w:rsidRDefault="0051491C">
            <w:pPr>
              <w:autoSpaceDE w:val="0"/>
              <w:autoSpaceDN w:val="0"/>
              <w:spacing w:before="72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Свободное время современного подростка.</w:t>
            </w:r>
          </w:p>
          <w:p w:rsidR="009C5855" w:rsidRPr="0051491C" w:rsidRDefault="0051491C">
            <w:pPr>
              <w:autoSpaceDE w:val="0"/>
              <w:autoSpaceDN w:val="0"/>
              <w:spacing w:before="72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Интернет и современный подросток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Кружки по интересам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Виртуальная экскурсия в музей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Волонтерское движение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Путешествия по России и зарубежным странам.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Путешествия и приключения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отдыха, фитнес, сбалансированное питание. Посещение врача. Здоровый образ жизни. Остро и вкусно, но полезно ли?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Здоровый образ жизни и его составляющие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</w:tbl>
    <w:p w:rsidR="009C5855" w:rsidRDefault="009C5855">
      <w:pPr>
        <w:autoSpaceDE w:val="0"/>
        <w:autoSpaceDN w:val="0"/>
        <w:spacing w:after="0" w:line="14" w:lineRule="exact"/>
      </w:pPr>
    </w:p>
    <w:p w:rsidR="009C5855" w:rsidRDefault="009C5855">
      <w:pPr>
        <w:sectPr w:rsidR="009C5855">
          <w:pgSz w:w="11900" w:h="16840"/>
          <w:pgMar w:top="284" w:right="650" w:bottom="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5855" w:rsidRDefault="009C58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766"/>
        <w:gridCol w:w="732"/>
        <w:gridCol w:w="1620"/>
        <w:gridCol w:w="1668"/>
        <w:gridCol w:w="1190"/>
      </w:tblGrid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Национальная кухни России и Англии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Ты в форме?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Отдых и спорт в туристическом лагере, кемпинге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Что нужно, чтобы вести здоровый образ жизни?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Как часто ты ходишь к врачу?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Отказ от вредных привычек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Любимое блюдо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отдыха, фитнес, сбалансированное питание.</w:t>
            </w:r>
          </w:p>
          <w:p w:rsidR="009C5855" w:rsidRPr="0051491C" w:rsidRDefault="0051491C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Посещение врача. Обобщение и контроль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Спорт. Виды спорта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115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 Спорт. Виды спорта для людей с ограниченными возможностями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Экстремальные виды спорта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Олимпийские виды спорта.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115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Виды спорта, которые не входят в Олимпийские игры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Школьный праздник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Современная классная комната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Компьютерный класс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1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Оснащение школы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Школа в моем городе/селе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4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47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Мероприятия в школе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Школьные традиции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Дежурство в школе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Классный час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Школа будущего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Переписка школьников с зарубежным другом/подругой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Что мы делаем на уроках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Проектная деятельность в школе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Любимый предмет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</w:tbl>
    <w:p w:rsidR="009C5855" w:rsidRDefault="009C5855">
      <w:pPr>
        <w:autoSpaceDE w:val="0"/>
        <w:autoSpaceDN w:val="0"/>
        <w:spacing w:after="0" w:line="14" w:lineRule="exact"/>
      </w:pPr>
    </w:p>
    <w:p w:rsidR="009C5855" w:rsidRDefault="009C5855">
      <w:pPr>
        <w:sectPr w:rsidR="009C5855">
          <w:pgSz w:w="11900" w:h="16840"/>
          <w:pgMar w:top="284" w:right="650" w:bottom="31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5855" w:rsidRDefault="009C58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766"/>
        <w:gridCol w:w="732"/>
        <w:gridCol w:w="1620"/>
        <w:gridCol w:w="1668"/>
        <w:gridCol w:w="1190"/>
      </w:tblGrid>
      <w:tr w:rsidR="009C5855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81" w:lineRule="auto"/>
              <w:ind w:left="72" w:right="144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предметы, любимый предмет, правила поведения в школе, посещение школьной библиотеки/ресурсного центра.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Переписка с зарубежными сверстниками.</w:t>
            </w:r>
          </w:p>
          <w:p w:rsidR="009C5855" w:rsidRDefault="0051491C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Виды отдыха. Путешествия по России и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зарубежным странам.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Каникулы в различное время года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Путешествия. В аэропорту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Виды путешествий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Экскурсии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Покупки. Сувениры из путешествий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1296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 каком виде транспорта ты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предпочитаешь путешествовать?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На железнодороном вокзале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Виртуальные туры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В какое время года ты предпочитаешь путешествовать?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 w:right="432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Каникулы в различное время года. Виды отдыха. Путешествия по России и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зарубежным странам.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Обобщение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питания.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Мир современных профессий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 Мир современных профессий. Редкие профессии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Доктора и фитнес-тренеры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69.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Английский язык и моя будущая профессия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70.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Рабочие профессии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71.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Природа. Погода. Окружающий мир. Защита окружающей среды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72.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Климат, погода. Окружающий мир. Человек и природа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73.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Давайте беречь природу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74.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Как помочь природе?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</w:tbl>
    <w:p w:rsidR="009C5855" w:rsidRDefault="009C5855">
      <w:pPr>
        <w:autoSpaceDE w:val="0"/>
        <w:autoSpaceDN w:val="0"/>
        <w:spacing w:after="0" w:line="14" w:lineRule="exact"/>
      </w:pPr>
    </w:p>
    <w:p w:rsidR="009C5855" w:rsidRDefault="009C5855">
      <w:pPr>
        <w:sectPr w:rsidR="009C5855">
          <w:pgSz w:w="11900" w:h="16840"/>
          <w:pgMar w:top="284" w:right="650" w:bottom="3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5855" w:rsidRDefault="009C58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766"/>
        <w:gridCol w:w="732"/>
        <w:gridCol w:w="1620"/>
        <w:gridCol w:w="1668"/>
        <w:gridCol w:w="1190"/>
      </w:tblGrid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75.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Что такое экология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76.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 деревне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77.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На ферме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78.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79.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62" w:lineRule="auto"/>
              <w:ind w:left="72" w:right="720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Жизнь в городе и сельской местности.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Транспорт. Обобщение и контроль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80.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78" w:lineRule="auto"/>
              <w:ind w:left="72" w:right="576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(телевидение, журналы, Интернет). Средства массовой информации. Всё в Интернете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81.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Безопасность в Интернете для подростка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82.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Свободное время современного подростка. Смартфоны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83.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Интернет в школе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84.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Современные технологии и подростки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85.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Интернет на уроке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86.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Родная страна и страна/страны изучаемого языка Россия и Великобритания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87.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Лондон: что посетить?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88.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Москва: что посетить?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89.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Музеи под открытым небом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90.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Традиции королевского двора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91.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Москва – столица нашей Родины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92.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Исторические достопримечательности Лондона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93.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История Москвы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94.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Викторина: это Москва или Лондон?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95.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81" w:lineRule="auto"/>
              <w:ind w:left="72" w:right="144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изучаемого языка. Их географическое положение,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столицы; население; официальные языки; достопримечательности, культурные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особенности (национальные праздники, традиции, обычаи).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96.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Выдающиеся люди родной страны и страны Из истории королевской семьи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97.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Великие поэты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</w:tbl>
    <w:p w:rsidR="009C5855" w:rsidRDefault="009C5855">
      <w:pPr>
        <w:autoSpaceDE w:val="0"/>
        <w:autoSpaceDN w:val="0"/>
        <w:spacing w:after="0" w:line="14" w:lineRule="exact"/>
      </w:pPr>
    </w:p>
    <w:p w:rsidR="009C5855" w:rsidRDefault="009C5855">
      <w:pPr>
        <w:sectPr w:rsidR="009C5855">
          <w:pgSz w:w="11900" w:h="16840"/>
          <w:pgMar w:top="284" w:right="650" w:bottom="28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5855" w:rsidRDefault="009C58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766"/>
        <w:gridCol w:w="732"/>
        <w:gridCol w:w="1620"/>
        <w:gridCol w:w="1668"/>
        <w:gridCol w:w="1190"/>
      </w:tblGrid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98.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Писатели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99.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Спортсмены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100. 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Ученые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101. 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Ученые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102. 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Ученые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1440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</w:tbl>
    <w:p w:rsidR="009C5855" w:rsidRDefault="0051491C">
      <w:pPr>
        <w:autoSpaceDE w:val="0"/>
        <w:autoSpaceDN w:val="0"/>
        <w:spacing w:before="220" w:after="144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8 КЛАСС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766"/>
        <w:gridCol w:w="732"/>
        <w:gridCol w:w="1620"/>
        <w:gridCol w:w="1668"/>
        <w:gridCol w:w="1190"/>
      </w:tblGrid>
      <w:tr w:rsidR="009C5855">
        <w:trPr>
          <w:trHeight w:hRule="exact" w:val="492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4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71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</w:p>
        </w:tc>
      </w:tr>
      <w:tr w:rsidR="009C5855">
        <w:trPr>
          <w:trHeight w:hRule="exact" w:val="828"/>
        </w:trPr>
        <w:tc>
          <w:tcPr>
            <w:tcW w:w="1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855" w:rsidRDefault="009C5855"/>
        </w:tc>
        <w:tc>
          <w:tcPr>
            <w:tcW w:w="1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855" w:rsidRDefault="009C5855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855" w:rsidRDefault="009C5855"/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 w:right="144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 и отношение к ним.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Встреча с одноклассниками после летних каникул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71" w:lineRule="auto"/>
              <w:ind w:left="72" w:right="576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Путешествия по России и зарубежным странам.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Летние каникулы с друзьями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Летние каникулы с семьей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Взаимоотношения в семье и с друзьями. Моя семья и мои друзья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Проблема взрослых и подростков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Отношения с родителями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Отношения с друзьями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Дружба и взаимовыручка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62" w:lineRule="auto"/>
              <w:ind w:left="72" w:right="432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Взаимоотношения в семье и с друзьями.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71" w:lineRule="auto"/>
              <w:ind w:left="72" w:right="864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Внешность и характер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человека/литературного персонажа.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Положительные качества характера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Отрицательные качества характера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Персонажи моих любимых произведений литературы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</w:tbl>
    <w:p w:rsidR="009C5855" w:rsidRDefault="009C5855">
      <w:pPr>
        <w:autoSpaceDE w:val="0"/>
        <w:autoSpaceDN w:val="0"/>
        <w:spacing w:after="0" w:line="14" w:lineRule="exact"/>
      </w:pPr>
    </w:p>
    <w:p w:rsidR="009C5855" w:rsidRDefault="009C5855">
      <w:pPr>
        <w:sectPr w:rsidR="009C5855">
          <w:pgSz w:w="11900" w:h="16840"/>
          <w:pgMar w:top="284" w:right="650" w:bottom="62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5855" w:rsidRDefault="009C58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766"/>
        <w:gridCol w:w="732"/>
        <w:gridCol w:w="1620"/>
        <w:gridCol w:w="1668"/>
        <w:gridCol w:w="1190"/>
      </w:tblGrid>
      <w:tr w:rsidR="009C58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питания. Карманные деньги. С друзьями за покупками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Покупки онлайн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Одежда повседневная и нарядная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Обувь для школы, спорта и отдыха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Покупка продуктов питания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100" w:after="0" w:line="262" w:lineRule="auto"/>
              <w:ind w:left="72" w:right="1008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Карманные деньги. Ответственное отношение к карманным расходам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Покупки: одежда, обувь и продукты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питания. Карманные деньги. Обобщение и контроль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 w:right="576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Досуг и увлечения/хобби современного подростка (чтение, кино, театр, музей, спорт, музыка).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Чтение в жизни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современного подростка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Идем в театр или в кино?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Занятия спортом вместе с друзьями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 друзьями на экскурсию в музей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Музыка в нашей жизни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71" w:lineRule="auto"/>
              <w:ind w:left="72" w:right="576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Досуг и увлечения/хобби современного подростка (чтение, кино, театр, музей, спорт, музыка).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 и обобщение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Чтение на каникулах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Свободное время с родителями и с друзьями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Олимпийские виды спорта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4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47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Чемпионат мира по футболу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Экстремальные виды спорта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отдыха, фитнес, сбалансированное питание.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Гамбургер или яблоко?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Полезный завтрак: школьная столовая или домашний завтрак в контейнере?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Я веду здоровый образ жизни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Спортивные занятия на уроке физкультуры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Пешком, на велосипеде или на машине?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</w:tbl>
    <w:p w:rsidR="009C5855" w:rsidRDefault="009C5855">
      <w:pPr>
        <w:autoSpaceDE w:val="0"/>
        <w:autoSpaceDN w:val="0"/>
        <w:spacing w:after="0" w:line="14" w:lineRule="exact"/>
      </w:pPr>
    </w:p>
    <w:p w:rsidR="009C5855" w:rsidRDefault="009C5855">
      <w:pPr>
        <w:sectPr w:rsidR="009C5855">
          <w:pgSz w:w="11900" w:h="16840"/>
          <w:pgMar w:top="284" w:right="650" w:bottom="28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5855" w:rsidRDefault="009C58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766"/>
        <w:gridCol w:w="732"/>
        <w:gridCol w:w="1620"/>
        <w:gridCol w:w="1668"/>
        <w:gridCol w:w="1190"/>
      </w:tblGrid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Предпочтения в еде мои и моей семьи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Фитнес: йога или скалолазание?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Фитнес на природе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Активно заниматься спортом или наблюдать с трибуны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Командные соревнования. Посещение спортивных секций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Здоровый режим дня в будние и выходные дни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Посещение врача. У врача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Посещение врача. Обобщение и контроль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 компьютера на уроках по различным предметам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Школьные выставки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Переписка с зарубежными сверстниками. Моя школьная жизнь: достоинства и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недостатки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62" w:lineRule="auto"/>
              <w:ind w:left="72" w:right="288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Переписка с зарубежными сверстниками. Школьные традиции.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Новый год в школе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Школа, школьная жизнь, школьная форма, изучаемые предметы и отношение к ним.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Переписка с зарубежными сверстниками.</w:t>
            </w:r>
          </w:p>
          <w:p w:rsidR="009C5855" w:rsidRDefault="0051491C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Встреча с одноклассниками после зимних каникул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Зимняя эстафета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Чистота в школе и в классе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День здоровья в школе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1296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Английский язык и мои учителя английского языка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Мой любимый школьный предмет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Школьная форма в российских и британских школах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Письма зарубежным друзьям по переписке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5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Посещение библиотеки/ресурсного центра. Библиотека/ресурсный центр в моей школе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</w:tbl>
    <w:p w:rsidR="009C5855" w:rsidRDefault="009C5855">
      <w:pPr>
        <w:autoSpaceDE w:val="0"/>
        <w:autoSpaceDN w:val="0"/>
        <w:spacing w:after="0" w:line="14" w:lineRule="exact"/>
      </w:pPr>
    </w:p>
    <w:p w:rsidR="009C5855" w:rsidRDefault="009C5855">
      <w:pPr>
        <w:sectPr w:rsidR="009C5855">
          <w:pgSz w:w="11900" w:h="16840"/>
          <w:pgMar w:top="284" w:right="650" w:bottom="3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5855" w:rsidRDefault="009C58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766"/>
        <w:gridCol w:w="732"/>
        <w:gridCol w:w="1620"/>
        <w:gridCol w:w="1668"/>
        <w:gridCol w:w="1190"/>
      </w:tblGrid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Идем в библиотеку/ресурсный центр и готовим проект с одноклассниками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Переписка с зарубежными сверстниками. Обобщение и контроль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Природа: флора и фауна. Климат, погода. Природа как ценность и объект красоты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 w:right="144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Природа: флора и фауна. Проблемы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экологии. Климат, погода. Природные зоны России.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Климат России и погода в моем регионе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Климат Великобритании, США и Австралии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Растения и животные России, Канады и Австралии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Стихийные бедствия. Формирование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экологической культуры и ответственного отношения к природе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Стихийные бедствия. Мировые проблемы экологии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1296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Стихийные бедствия в мире, их последствия и защита от них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Экологические лагеря и проведение субботника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69.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Стихийные бедствия. Обобщение и контроль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70.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78" w:lineRule="auto"/>
              <w:ind w:left="72" w:right="144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Условия проживания в городской/сельской местности. Транспорт. Плюсы и минусы жизни в сельской местности.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Фермы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животноводство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71.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Плюсы и минусы жизни в городе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72.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Описание родного города/села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73.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Транспорт городской и междугородний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74.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Условия проживания в городской/сельской местности.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Транспорт. Обобщение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11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75.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71" w:lineRule="auto"/>
              <w:ind w:left="72" w:right="432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Путешествия по России и зарубежным странам.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Каникулы, туристический слёт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</w:tbl>
    <w:p w:rsidR="009C5855" w:rsidRDefault="009C5855">
      <w:pPr>
        <w:autoSpaceDE w:val="0"/>
        <w:autoSpaceDN w:val="0"/>
        <w:spacing w:after="0" w:line="14" w:lineRule="exact"/>
      </w:pPr>
    </w:p>
    <w:p w:rsidR="009C5855" w:rsidRDefault="009C5855">
      <w:pPr>
        <w:sectPr w:rsidR="009C5855">
          <w:pgSz w:w="11900" w:h="16840"/>
          <w:pgMar w:top="284" w:right="650" w:bottom="56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5855" w:rsidRDefault="009C58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766"/>
        <w:gridCol w:w="732"/>
        <w:gridCol w:w="1620"/>
        <w:gridCol w:w="1668"/>
        <w:gridCol w:w="1190"/>
      </w:tblGrid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76.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Популярные направления в различное время года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77.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Подводные приключения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78.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Города и природа Сибири и Дальнего Востока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79.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71" w:lineRule="auto"/>
              <w:ind w:left="72" w:right="576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Путешествия по России и зарубежным странам.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1166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80.</w:t>
            </w:r>
          </w:p>
        </w:tc>
        <w:tc>
          <w:tcPr>
            <w:tcW w:w="47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(телевидение, радио, пресса, Интернет).</w:t>
            </w:r>
          </w:p>
          <w:p w:rsidR="009C5855" w:rsidRDefault="0051491C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Откуда мы узнаем новости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81.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Интернет-безопасность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82.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Образовательные ресурсы в Интернете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83.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Телевидение: за и против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84.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Пресса и радио в нашей жизни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85.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(телевидение, радио, пресса, Интернет).</w:t>
            </w:r>
          </w:p>
          <w:p w:rsidR="009C5855" w:rsidRDefault="0051491C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86.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изучаемого языка.Соединенные Штаты Америки: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население, национальности, язык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87.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Национальные праздники США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88.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62" w:lineRule="auto"/>
              <w:ind w:left="72" w:right="57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Австралия: население, национальности, язык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89.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Австралия, ее столица – Канберра и крупнейший город – Сидней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90.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62" w:lineRule="auto"/>
              <w:ind w:left="72" w:right="158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Великобритания: население, национальности, язык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91.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Политическая система Великобритании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92.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Россия: население, национальности, язык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93.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Малые народы России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94.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Российские праздники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</w:tbl>
    <w:p w:rsidR="009C5855" w:rsidRDefault="009C5855">
      <w:pPr>
        <w:autoSpaceDE w:val="0"/>
        <w:autoSpaceDN w:val="0"/>
        <w:spacing w:after="0" w:line="14" w:lineRule="exact"/>
      </w:pPr>
    </w:p>
    <w:p w:rsidR="009C5855" w:rsidRDefault="009C5855">
      <w:pPr>
        <w:sectPr w:rsidR="009C5855">
          <w:pgSz w:w="11900" w:h="16840"/>
          <w:pgMar w:top="284" w:right="650" w:bottom="127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5855" w:rsidRDefault="009C58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766"/>
        <w:gridCol w:w="732"/>
        <w:gridCol w:w="1620"/>
        <w:gridCol w:w="1668"/>
        <w:gridCol w:w="1190"/>
      </w:tblGrid>
      <w:tr w:rsidR="009C5855">
        <w:trPr>
          <w:trHeight w:hRule="exact" w:val="222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95.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81" w:lineRule="auto"/>
              <w:ind w:left="72" w:right="144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изучаемого языка. Их географическое положение,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столицы; население; официальные языки; достопримечательности, культурные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особенности (национальные праздники, традиции, обычаи).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96.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 w:right="288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страны/стран изучаемого языка: ученые, писатели, поэты, художники, музыканты, спортсмены.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Известные поэты и писатели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97.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Выдающиеся ученые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98.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Знаменитые художники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99.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Выдающиеся музыканты и их вклад в развитие мировой культуры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100.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100. Знаменитые путешественники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101.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49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102.</w:t>
            </w:r>
          </w:p>
        </w:tc>
        <w:tc>
          <w:tcPr>
            <w:tcW w:w="4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  <w:tr w:rsidR="009C5855">
        <w:trPr>
          <w:trHeight w:hRule="exact" w:val="828"/>
        </w:trPr>
        <w:tc>
          <w:tcPr>
            <w:tcW w:w="5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1440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</w:tr>
    </w:tbl>
    <w:p w:rsidR="009C5855" w:rsidRDefault="0051491C">
      <w:pPr>
        <w:autoSpaceDE w:val="0"/>
        <w:autoSpaceDN w:val="0"/>
        <w:spacing w:before="218" w:after="14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9 КЛАСС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466"/>
        <w:gridCol w:w="732"/>
        <w:gridCol w:w="1620"/>
        <w:gridCol w:w="1668"/>
        <w:gridCol w:w="1490"/>
      </w:tblGrid>
      <w:tr w:rsidR="009C5855">
        <w:trPr>
          <w:trHeight w:hRule="exact" w:val="492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4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71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Виды,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формы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</w:p>
        </w:tc>
      </w:tr>
      <w:tr w:rsidR="009C5855">
        <w:trPr>
          <w:trHeight w:hRule="exact" w:val="828"/>
        </w:trPr>
        <w:tc>
          <w:tcPr>
            <w:tcW w:w="1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855" w:rsidRDefault="009C5855"/>
        </w:tc>
        <w:tc>
          <w:tcPr>
            <w:tcW w:w="1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855" w:rsidRDefault="009C5855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7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855" w:rsidRDefault="009C5855"/>
        </w:tc>
      </w:tr>
      <w:tr w:rsidR="009C5855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решения. Моя семья –мои лучшие друзья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7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Семейные истории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4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Традиции в моей семье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</w:tbl>
    <w:p w:rsidR="009C5855" w:rsidRDefault="009C5855">
      <w:pPr>
        <w:autoSpaceDE w:val="0"/>
        <w:autoSpaceDN w:val="0"/>
        <w:spacing w:after="0" w:line="14" w:lineRule="exact"/>
      </w:pPr>
    </w:p>
    <w:p w:rsidR="009C5855" w:rsidRDefault="009C5855">
      <w:pPr>
        <w:sectPr w:rsidR="009C5855">
          <w:pgSz w:w="11900" w:h="16840"/>
          <w:pgMar w:top="284" w:right="650" w:bottom="98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5855" w:rsidRDefault="009C58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466"/>
        <w:gridCol w:w="732"/>
        <w:gridCol w:w="1620"/>
        <w:gridCol w:w="1668"/>
        <w:gridCol w:w="1490"/>
      </w:tblGrid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Семьи в России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71" w:lineRule="auto"/>
              <w:ind w:left="72" w:right="864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Предупреждение и разрешение конфликтных ситуаций в семье с друзьями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Известные истории дружбы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7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Конфликт поколений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Ценность семьи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 w:rsidRPr="0062681D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71" w:lineRule="auto"/>
              <w:ind w:left="72" w:right="242"/>
              <w:jc w:val="both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Взаимоотношения в семье и с друзьями. Конфликты и их решения. Обобщение и контроль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Письменный контроль;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опрос;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Контрольная работа;</w:t>
            </w:r>
          </w:p>
        </w:tc>
      </w:tr>
      <w:tr w:rsidR="009C5855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Внешность и характер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человека/литературного персонажа. Мои одноклассники: внешность и характер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Мой любимый учитель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Мои любимые литературные персонажи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4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Покупки. Молодежная мода. Мода для современной молодежи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</w:tbl>
    <w:p w:rsidR="009C5855" w:rsidRDefault="009C5855">
      <w:pPr>
        <w:autoSpaceDE w:val="0"/>
        <w:autoSpaceDN w:val="0"/>
        <w:spacing w:after="0" w:line="14" w:lineRule="exact"/>
      </w:pPr>
    </w:p>
    <w:p w:rsidR="009C5855" w:rsidRDefault="009C5855">
      <w:pPr>
        <w:sectPr w:rsidR="009C5855">
          <w:pgSz w:w="11900" w:h="16840"/>
          <w:pgMar w:top="284" w:right="650" w:bottom="29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5855" w:rsidRDefault="009C58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466"/>
        <w:gridCol w:w="732"/>
        <w:gridCol w:w="1620"/>
        <w:gridCol w:w="1668"/>
        <w:gridCol w:w="1490"/>
      </w:tblGrid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Поход по магазинам с друзьями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Внешность и характер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человека/литературного персонажа.</w:t>
            </w:r>
          </w:p>
          <w:p w:rsidR="009C5855" w:rsidRPr="0051491C" w:rsidRDefault="0051491C">
            <w:pPr>
              <w:autoSpaceDE w:val="0"/>
              <w:autoSpaceDN w:val="0"/>
              <w:spacing w:before="70" w:after="0" w:line="262" w:lineRule="auto"/>
              <w:ind w:left="72" w:right="1008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Молодежная мода. Обобщение и контроль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83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Досуг и увлечения/хобби современного подростка (чтение, кино, театр, музыка, музей, спорт, живопись; компьютерные игры). Роль книги в жизни подростка. Чтение в жизни современного подростка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7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Кино и театр в жизни современного подростка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Музыка как хобби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Живопись и посещение музеев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Любят ли подростки заниматься спортом?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Экстремальные виды спорта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Спортивные события в моей стране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4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Интернет и компьютерные игры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</w:tbl>
    <w:p w:rsidR="009C5855" w:rsidRDefault="009C5855">
      <w:pPr>
        <w:autoSpaceDE w:val="0"/>
        <w:autoSpaceDN w:val="0"/>
        <w:spacing w:after="0" w:line="14" w:lineRule="exact"/>
      </w:pPr>
    </w:p>
    <w:p w:rsidR="009C5855" w:rsidRDefault="009C5855">
      <w:pPr>
        <w:sectPr w:rsidR="009C5855">
          <w:pgSz w:w="11900" w:h="16840"/>
          <w:pgMar w:top="284" w:right="650" w:bottom="46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5855" w:rsidRDefault="009C58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466"/>
        <w:gridCol w:w="732"/>
        <w:gridCol w:w="1620"/>
        <w:gridCol w:w="1668"/>
        <w:gridCol w:w="1490"/>
      </w:tblGrid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Роль книги в жизни подростка. Гаджеты, Интернет и образовательные ресурсы для досуга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Карманные деньги. На что мы тратим карманные деньги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62" w:lineRule="auto"/>
              <w:ind w:left="72" w:right="1152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Роль книги в жизни подростка.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7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 w:right="288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Здоровый образ жизни: режим труда и отдыха, фитнес, сбалансированное питание.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Режим труда и отдыха в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праздники и каникулы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Режим труда и отдыха во время учебного года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Здоровье дороже денег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Посещение фитнес-центра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Мое отношение к спорту и фитнесу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Здоровый образ жизни. Плюсы и минусы жизни в деревне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4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Активный образ жизни и правильное питание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</w:tbl>
    <w:p w:rsidR="009C5855" w:rsidRDefault="009C5855">
      <w:pPr>
        <w:autoSpaceDE w:val="0"/>
        <w:autoSpaceDN w:val="0"/>
        <w:spacing w:after="0" w:line="14" w:lineRule="exact"/>
      </w:pPr>
    </w:p>
    <w:p w:rsidR="009C5855" w:rsidRDefault="009C5855">
      <w:pPr>
        <w:sectPr w:rsidR="009C5855">
          <w:pgSz w:w="11900" w:h="16840"/>
          <w:pgMar w:top="284" w:right="650" w:bottom="62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5855" w:rsidRDefault="009C58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466"/>
        <w:gridCol w:w="732"/>
        <w:gridCol w:w="1620"/>
        <w:gridCol w:w="1668"/>
        <w:gridCol w:w="1490"/>
      </w:tblGrid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Правильный перекус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Прогулка на свежем воздухе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Продукты питания и наше здоровье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7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62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Посещение врача. Сбалансированное питание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Посещение врача. У врача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Посещение врача. Обобщение и контроль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Что делает человека образованным?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100" w:after="0" w:line="271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Взаимоотношения в школе: проблемы и их решение. Переписка с зарубежными сверстниками. Мои друзья по всему миру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Письма зарубежным сверстникам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4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Любимые предметы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</w:tbl>
    <w:p w:rsidR="009C5855" w:rsidRDefault="009C5855">
      <w:pPr>
        <w:autoSpaceDE w:val="0"/>
        <w:autoSpaceDN w:val="0"/>
        <w:spacing w:after="0" w:line="14" w:lineRule="exact"/>
      </w:pPr>
    </w:p>
    <w:p w:rsidR="009C5855" w:rsidRDefault="009C5855">
      <w:pPr>
        <w:sectPr w:rsidR="009C5855">
          <w:pgSz w:w="11900" w:h="16840"/>
          <w:pgMar w:top="284" w:right="650" w:bottom="62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5855" w:rsidRDefault="009C58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466"/>
        <w:gridCol w:w="732"/>
        <w:gridCol w:w="1620"/>
        <w:gridCol w:w="1668"/>
        <w:gridCol w:w="1490"/>
      </w:tblGrid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Дистанционное обучение – за и против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1296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Переписка с зарубежными сверстниками. Школа мечты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Подготовка к экзаменам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7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Экзамены и стресс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Переписка с зарубежными сверстниками. Школьные традиции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Школа, школьная жизнь, изучаемые предметы и отношение к ним.</w:t>
            </w:r>
          </w:p>
          <w:p w:rsidR="009C5855" w:rsidRPr="0051491C" w:rsidRDefault="0051491C">
            <w:pPr>
              <w:autoSpaceDE w:val="0"/>
              <w:autoSpaceDN w:val="0"/>
              <w:spacing w:before="70" w:after="0" w:line="271" w:lineRule="auto"/>
              <w:ind w:left="72" w:right="144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Взаимоотношения в школе: проблемы и их решение. Переписка с зарубежными сверстниками. Обобщение и контроль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Виды отдыха в различное время года. Встреча с одноклассниками после зимних каникул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100" w:after="0" w:line="262" w:lineRule="auto"/>
              <w:ind w:left="72" w:right="43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Мои взаимоотношения с учителями и одноклассниками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Английский язык и мои учителя английского языка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4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Зачем мы учим английский язык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</w:tbl>
    <w:p w:rsidR="009C5855" w:rsidRDefault="009C5855">
      <w:pPr>
        <w:autoSpaceDE w:val="0"/>
        <w:autoSpaceDN w:val="0"/>
        <w:spacing w:after="0" w:line="14" w:lineRule="exact"/>
      </w:pPr>
    </w:p>
    <w:p w:rsidR="009C5855" w:rsidRDefault="009C5855">
      <w:pPr>
        <w:sectPr w:rsidR="009C5855">
          <w:pgSz w:w="11900" w:h="16840"/>
          <w:pgMar w:top="284" w:right="650" w:bottom="46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5855" w:rsidRDefault="009C58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466"/>
        <w:gridCol w:w="732"/>
        <w:gridCol w:w="1620"/>
        <w:gridCol w:w="1668"/>
        <w:gridCol w:w="1490"/>
      </w:tblGrid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Образование после 9 класса и выбор профессии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Говорим о профессиях прошлого и будущего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1008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Обсуждаем мужские и женские профессии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7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62" w:lineRule="auto"/>
              <w:ind w:left="72" w:right="576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Английский язык и мир профессий.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83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81" w:lineRule="auto"/>
              <w:ind w:left="72" w:right="432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Природа: флора и фауна. Проблемы экологии. Защита окружающей среды. Климат, погода.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Стихийные бедствия. Климат нашей планеты. Как меняется погода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Растения и животные Австралии, Новой Зеландии, США и Канады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Реки и озера России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100" w:after="0" w:line="262" w:lineRule="auto"/>
              <w:ind w:left="72" w:right="43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Чудеса природы. Сохраним природу вместе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Стихийные бедствия, их последствия и защита от них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4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Экологические проблемы России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</w:tbl>
    <w:p w:rsidR="009C5855" w:rsidRDefault="009C5855">
      <w:pPr>
        <w:autoSpaceDE w:val="0"/>
        <w:autoSpaceDN w:val="0"/>
        <w:spacing w:after="0" w:line="14" w:lineRule="exact"/>
      </w:pPr>
    </w:p>
    <w:p w:rsidR="009C5855" w:rsidRDefault="009C5855">
      <w:pPr>
        <w:sectPr w:rsidR="009C5855">
          <w:pgSz w:w="11900" w:h="16840"/>
          <w:pgMar w:top="284" w:right="650" w:bottom="46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5855" w:rsidRDefault="009C58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466"/>
        <w:gridCol w:w="732"/>
        <w:gridCol w:w="1620"/>
        <w:gridCol w:w="1668"/>
        <w:gridCol w:w="1490"/>
      </w:tblGrid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62" w:lineRule="auto"/>
              <w:ind w:left="72" w:right="172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Экологические проблемы Великобритании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Загрязнение воды, воздуха и почвы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Красная книга животных России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7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Борьба с мусором в больших городах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62" w:lineRule="auto"/>
              <w:ind w:left="72" w:right="288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изучаемого языка. 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Сельское население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69.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1440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Жизнь за городом в России, Великобритании и США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70.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1440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Транспорт в деревне/селе и междугородний транспорт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71.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Экология в городе и сельской местности в России, Великобритании и США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72.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Достоинства и недостатки жизни в мегаполисах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 w:rsidRPr="0062681D">
        <w:trPr>
          <w:trHeight w:hRule="exact" w:val="215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73.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71" w:lineRule="auto"/>
              <w:ind w:left="72" w:right="432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Природа: флора и фауна. Проблемы экологии. Защита окружающей среды. Климат, погода.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Стихийные бедствия.</w:t>
            </w:r>
          </w:p>
          <w:p w:rsidR="009C5855" w:rsidRDefault="0051491C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Транспорт. Обобщение и контроль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Письменный контроль;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опрос;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Контрольная работа;</w:t>
            </w:r>
          </w:p>
        </w:tc>
      </w:tr>
    </w:tbl>
    <w:p w:rsidR="009C5855" w:rsidRPr="0051491C" w:rsidRDefault="009C5855">
      <w:pPr>
        <w:autoSpaceDE w:val="0"/>
        <w:autoSpaceDN w:val="0"/>
        <w:spacing w:after="0" w:line="14" w:lineRule="exact"/>
        <w:rPr>
          <w:lang w:val="ru-RU"/>
        </w:rPr>
      </w:pPr>
    </w:p>
    <w:p w:rsidR="009C5855" w:rsidRPr="0051491C" w:rsidRDefault="009C5855">
      <w:pPr>
        <w:rPr>
          <w:lang w:val="ru-RU"/>
        </w:rPr>
        <w:sectPr w:rsidR="009C5855" w:rsidRPr="0051491C">
          <w:pgSz w:w="11900" w:h="16840"/>
          <w:pgMar w:top="284" w:right="650" w:bottom="29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5855" w:rsidRPr="0051491C" w:rsidRDefault="009C5855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466"/>
        <w:gridCol w:w="732"/>
        <w:gridCol w:w="1620"/>
        <w:gridCol w:w="1668"/>
        <w:gridCol w:w="1490"/>
      </w:tblGrid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74.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(телевидение, радио, пресса, Интернет).</w:t>
            </w:r>
          </w:p>
          <w:p w:rsidR="009C5855" w:rsidRPr="0051491C" w:rsidRDefault="0051491C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 мире информации и коммуникации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75.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Влияние телевидения на молодежь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76.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Радио в нашей жизни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7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77.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864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Газеты и журналы: бумажные или электронные?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78.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Читаем и смотрим новости в Интернете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79.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Средства массовой информации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(телевидение, радио, пресса, Интернет).</w:t>
            </w:r>
          </w:p>
          <w:p w:rsidR="009C5855" w:rsidRDefault="0051491C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80.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 w:right="288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Путешествия по России и зарубежным странам.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Транспорт. Идеи отдыха на весенних каникулах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81.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Транспорт. Путешествуем и учимся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82.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Транспорт. Какой вид транспорта лучше для путешествий?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4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83.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Транспорт. Путешествия по реке и морские круизы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</w:tbl>
    <w:p w:rsidR="009C5855" w:rsidRDefault="009C5855">
      <w:pPr>
        <w:autoSpaceDE w:val="0"/>
        <w:autoSpaceDN w:val="0"/>
        <w:spacing w:after="0" w:line="14" w:lineRule="exact"/>
      </w:pPr>
    </w:p>
    <w:p w:rsidR="009C5855" w:rsidRDefault="009C5855">
      <w:pPr>
        <w:sectPr w:rsidR="009C5855">
          <w:pgSz w:w="11900" w:h="16840"/>
          <w:pgMar w:top="284" w:right="650" w:bottom="62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5855" w:rsidRDefault="009C58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466"/>
        <w:gridCol w:w="732"/>
        <w:gridCol w:w="1620"/>
        <w:gridCol w:w="1668"/>
        <w:gridCol w:w="1490"/>
      </w:tblGrid>
      <w:tr w:rsidR="009C5855" w:rsidRPr="0062681D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84.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 w:right="288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Виды отдыха в различное время года. Путешествия по России и зарубежным странам.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Транспорт. Обобщение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Письменный контроль;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опрос;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Контрольная работа;</w:t>
            </w:r>
          </w:p>
        </w:tc>
      </w:tr>
      <w:tr w:rsidR="009C5855">
        <w:trPr>
          <w:trHeight w:hRule="exact" w:val="150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85.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71" w:lineRule="auto"/>
              <w:ind w:left="72" w:right="1152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изучаемого языка.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Символика Великобритании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86.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Регионы и крупные города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Великобритании и Австралии,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достопримечательности и культурные особенности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87.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Символика России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88.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71" w:lineRule="auto"/>
              <w:ind w:left="72" w:right="720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Регионы и крупные города США и России, достопримечательности и культурные особенности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89.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Политическая система России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90.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Россия – многонациональная страна. Языки России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2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91.</w:t>
            </w:r>
          </w:p>
        </w:tc>
        <w:tc>
          <w:tcPr>
            <w:tcW w:w="44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Страницы российской истории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92.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Знаменательные даты в истории США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48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93.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Россия, Великобритания, США –союзники во Второй мировой войне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</w:tbl>
    <w:p w:rsidR="009C5855" w:rsidRDefault="009C5855">
      <w:pPr>
        <w:autoSpaceDE w:val="0"/>
        <w:autoSpaceDN w:val="0"/>
        <w:spacing w:after="0" w:line="14" w:lineRule="exact"/>
      </w:pPr>
    </w:p>
    <w:p w:rsidR="009C5855" w:rsidRDefault="009C5855">
      <w:pPr>
        <w:sectPr w:rsidR="009C5855">
          <w:pgSz w:w="11900" w:h="16840"/>
          <w:pgMar w:top="284" w:right="650" w:bottom="29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5855" w:rsidRDefault="009C58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466"/>
        <w:gridCol w:w="732"/>
        <w:gridCol w:w="1620"/>
        <w:gridCol w:w="1668"/>
        <w:gridCol w:w="1490"/>
      </w:tblGrid>
      <w:tr w:rsidR="009C5855" w:rsidRPr="0062681D">
        <w:trPr>
          <w:trHeight w:hRule="exact" w:val="217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94.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62" w:lineRule="auto"/>
              <w:ind w:left="72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Родная страна и страна/страны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изучаемого языка.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81" w:lineRule="auto"/>
              <w:ind w:left="7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Письменный контроль;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Устный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опрос;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Контрольная работа;</w:t>
            </w:r>
          </w:p>
        </w:tc>
      </w:tr>
      <w:tr w:rsidR="009C5855">
        <w:trPr>
          <w:trHeight w:hRule="exact" w:val="217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95.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83" w:lineRule="auto"/>
              <w:ind w:left="72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Выдающиеся люди родной страны и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страны/стран изучаемого языка, их вклад в науку и мировую культуру: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государственные деятели, ученые,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писатели, поэты, художники, музыканты, спортсмены.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Ученые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96.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Государственные деятели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97.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Писатели и поэты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98.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Художники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150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99.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Музыканты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217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100.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81" w:lineRule="auto"/>
              <w:ind w:left="576" w:hanging="576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100. Выдающиеся люди родной страны и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страны/стран изучаемого языка, их вклад в науку и мировую культуру: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государственные деятели, ученые,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писатели, поэты, художники, музыканты, спортсмены.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100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248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101.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83" w:lineRule="auto"/>
              <w:ind w:left="576" w:hanging="576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101. Выдающиеся люди родной страны и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страны/стран изучаемого языка, их вклад в науку и мировую культуру: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государственные деятели, ученые,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писатели, поэты, художники, музыканты, спортсмены.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Выдающиеся российские спортсмены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</w:tbl>
    <w:p w:rsidR="009C5855" w:rsidRDefault="009C5855">
      <w:pPr>
        <w:autoSpaceDE w:val="0"/>
        <w:autoSpaceDN w:val="0"/>
        <w:spacing w:after="0" w:line="14" w:lineRule="exact"/>
      </w:pPr>
    </w:p>
    <w:p w:rsidR="009C5855" w:rsidRDefault="009C5855">
      <w:pPr>
        <w:sectPr w:rsidR="009C5855">
          <w:pgSz w:w="11900" w:h="16840"/>
          <w:pgMar w:top="284" w:right="650" w:bottom="61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5855" w:rsidRDefault="009C5855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4466"/>
        <w:gridCol w:w="732"/>
        <w:gridCol w:w="1620"/>
        <w:gridCol w:w="1668"/>
        <w:gridCol w:w="1490"/>
      </w:tblGrid>
      <w:tr w:rsidR="009C5855">
        <w:trPr>
          <w:trHeight w:hRule="exact" w:val="25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102. </w:t>
            </w:r>
          </w:p>
        </w:tc>
        <w:tc>
          <w:tcPr>
            <w:tcW w:w="4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83" w:lineRule="auto"/>
              <w:ind w:left="576" w:hanging="576"/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102. Выдающиеся люди родной страны и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страны/стран изучаемого языка, их вклад в науку и мировую культуру: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государственные деятели, ученые, </w:t>
            </w:r>
            <w:r w:rsidRPr="0051491C">
              <w:rPr>
                <w:lang w:val="ru-RU"/>
              </w:rPr>
              <w:br/>
            </w: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писатели, поэты, художники, музыканты, спортсмены.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Выдающиеся российские спортсмены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9C5855"/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опрос;</w:t>
            </w:r>
          </w:p>
        </w:tc>
      </w:tr>
      <w:tr w:rsidR="009C5855">
        <w:trPr>
          <w:trHeight w:hRule="exact" w:val="808"/>
        </w:trPr>
        <w:tc>
          <w:tcPr>
            <w:tcW w:w="50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Pr="0051491C" w:rsidRDefault="0051491C">
            <w:pPr>
              <w:autoSpaceDE w:val="0"/>
              <w:autoSpaceDN w:val="0"/>
              <w:spacing w:before="98" w:after="0" w:line="262" w:lineRule="auto"/>
              <w:ind w:left="72" w:right="1152"/>
              <w:rPr>
                <w:lang w:val="ru-RU"/>
              </w:rPr>
            </w:pPr>
            <w:r w:rsidRPr="0051491C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9C5855" w:rsidRDefault="0051491C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</w:tr>
    </w:tbl>
    <w:p w:rsidR="009C5855" w:rsidRDefault="009C5855">
      <w:pPr>
        <w:autoSpaceDE w:val="0"/>
        <w:autoSpaceDN w:val="0"/>
        <w:spacing w:after="0" w:line="14" w:lineRule="exact"/>
      </w:pPr>
    </w:p>
    <w:p w:rsidR="009C5855" w:rsidRDefault="009C5855">
      <w:pPr>
        <w:sectPr w:rsidR="009C5855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5855" w:rsidRDefault="009C5855">
      <w:pPr>
        <w:autoSpaceDE w:val="0"/>
        <w:autoSpaceDN w:val="0"/>
        <w:spacing w:after="78" w:line="220" w:lineRule="exact"/>
      </w:pPr>
    </w:p>
    <w:p w:rsidR="009C5855" w:rsidRDefault="0051491C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9C5855" w:rsidRPr="0051491C" w:rsidRDefault="0051491C">
      <w:pPr>
        <w:autoSpaceDE w:val="0"/>
        <w:autoSpaceDN w:val="0"/>
        <w:spacing w:before="346" w:after="0" w:line="432" w:lineRule="auto"/>
        <w:ind w:right="1440"/>
        <w:rPr>
          <w:lang w:val="ru-RU"/>
        </w:rPr>
      </w:pP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ОБЯЗАТЕЛЬНЫЕ УЧЕБНЫЕ МАТЕРИАЛЫ ДЛЯ УЧЕНИКА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5 КЛАСС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Введите свой вариант: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6 КЛАСС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Введите свой вариант: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7 КЛАСС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Введите свой вариант: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8 КЛАСС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Введите свой вариант: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9 КЛАСС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color w:val="000000"/>
          <w:sz w:val="24"/>
          <w:lang w:val="ru-RU"/>
        </w:rPr>
        <w:t xml:space="preserve">Введите свой вариант: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МЕТОДИЧЕСКИЕ МАТЕРИАЛЫ ДЛЯ УЧИТЕЛЯ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5 КЛАСС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6 КЛАСС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7 КЛАСС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8 КЛАСС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9 КЛАСС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ЦИФРОВЫЕ ОБРАЗОВАТЕЛЬНЫЕ РЕСУРСЫ И РЕСУРСЫ СЕТИ ИНТЕРНЕТ 5 КЛАСС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6 КЛАСС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7 КЛАСС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8 КЛАСС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>9 КЛАСС</w:t>
      </w:r>
    </w:p>
    <w:p w:rsidR="009C5855" w:rsidRPr="0051491C" w:rsidRDefault="009C5855">
      <w:pPr>
        <w:rPr>
          <w:lang w:val="ru-RU"/>
        </w:rPr>
        <w:sectPr w:rsidR="009C5855" w:rsidRPr="0051491C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9C5855" w:rsidRPr="0051491C" w:rsidRDefault="009C5855">
      <w:pPr>
        <w:autoSpaceDE w:val="0"/>
        <w:autoSpaceDN w:val="0"/>
        <w:spacing w:after="78" w:line="220" w:lineRule="exact"/>
        <w:rPr>
          <w:lang w:val="ru-RU"/>
        </w:rPr>
      </w:pPr>
    </w:p>
    <w:p w:rsidR="009C5855" w:rsidRPr="0051491C" w:rsidRDefault="0051491C">
      <w:pPr>
        <w:autoSpaceDE w:val="0"/>
        <w:autoSpaceDN w:val="0"/>
        <w:spacing w:after="0" w:line="408" w:lineRule="auto"/>
        <w:ind w:right="432"/>
        <w:rPr>
          <w:lang w:val="ru-RU"/>
        </w:rPr>
      </w:pP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МАТЕРИАЛЬНО-ТЕХНИЧЕСКОЕ ОБЕСПЕЧЕНИЕ ОБРАЗОВАТЕЛЬНОГО ПРОЦЕССА УЧЕБНОЕ ОБОРУДОВАНИЕ </w:t>
      </w:r>
      <w:r w:rsidRPr="0051491C">
        <w:rPr>
          <w:lang w:val="ru-RU"/>
        </w:rPr>
        <w:br/>
      </w:r>
      <w:r w:rsidRPr="0051491C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ПРАКТИЧЕСКИХ РАБОТ</w:t>
      </w:r>
    </w:p>
    <w:p w:rsidR="009C5855" w:rsidRPr="0051491C" w:rsidRDefault="009C5855">
      <w:pPr>
        <w:rPr>
          <w:lang w:val="ru-RU"/>
        </w:rPr>
        <w:sectPr w:rsidR="009C5855" w:rsidRPr="0051491C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1491C" w:rsidRPr="0051491C" w:rsidRDefault="0051491C">
      <w:pPr>
        <w:rPr>
          <w:lang w:val="ru-RU"/>
        </w:rPr>
      </w:pPr>
    </w:p>
    <w:sectPr w:rsidR="0051491C" w:rsidRPr="0051491C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091C75"/>
    <w:rsid w:val="0015074B"/>
    <w:rsid w:val="0029639D"/>
    <w:rsid w:val="00326F90"/>
    <w:rsid w:val="0051491C"/>
    <w:rsid w:val="0062681D"/>
    <w:rsid w:val="00845B67"/>
    <w:rsid w:val="009C5855"/>
    <w:rsid w:val="00AA1D8D"/>
    <w:rsid w:val="00B47730"/>
    <w:rsid w:val="00CB0664"/>
    <w:rsid w:val="00F9313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F9E18"/>
  <w14:defaultImageDpi w14:val="300"/>
  <w15:docId w15:val="{48291FDF-AB04-47EF-A1F7-F06ACFC89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E936046-4B4D-4839-9C09-8C526B662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85</Pages>
  <Words>24889</Words>
  <Characters>141871</Characters>
  <Application>Microsoft Office Word</Application>
  <DocSecurity>0</DocSecurity>
  <Lines>1182</Lines>
  <Paragraphs>332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166428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</cp:lastModifiedBy>
  <cp:revision>5</cp:revision>
  <dcterms:created xsi:type="dcterms:W3CDTF">2022-09-01T04:55:00Z</dcterms:created>
  <dcterms:modified xsi:type="dcterms:W3CDTF">2022-09-12T19:09:00Z</dcterms:modified>
  <cp:category/>
</cp:coreProperties>
</file>